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12FD186B" w14:textId="77777777" w:rsidR="008469AA" w:rsidRDefault="00000000">
      <w:pPr>
        <w:pStyle w:val="Heading2"/>
        <w:rPr>
          <w:rFonts w:hint="eastAsia"/>
        </w:rPr>
      </w:pPr>
      <w:r>
        <w:t>14. Exit Ticket</w:t>
      </w:r>
    </w:p>
    <w:p>
      <w:r>
        <w:rPr>
          <w:b/>
          <w:bCs/>
        </w:rPr>
        <w:t>Name:</w:t>
      </w:r>
      <w:r>
        <w:t xml:space="preserve"> ______________________________   </w:t>
      </w:r>
      <w:r>
        <w:rPr>
          <w:b/>
          <w:bCs/>
        </w:rPr>
        <w:t>Class:</w:t>
      </w:r>
      <w:r>
        <w:t xml:space="preserve"> ______________   </w:t>
      </w:r>
      <w:r>
        <w:rPr>
          <w:b/>
          <w:bCs/>
        </w:rPr>
        <w:t>Date:</w:t>
      </w:r>
      <w:r>
        <w:t xml:space="preserve"> ______________</w:t>
      </w:r>
    </w:p>
    <w:p w14:paraId="129E8223" w14:textId="77777777" w:rsidR="008469AA" w:rsidRDefault="00000000">
      <w:pPr>
        <w:pStyle w:val="Compact"/>
        <w:keepNext/>
        <w:numPr>
          <w:ilvl w:val="0"/>
          <w:numId w:val="257"/>
        </w:numPr>
      </w:pPr>
      <w:r>
        <w:t>Find 30% of 90 and name the model.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65F33435" w14:textId="77777777" w:rsidR="008469AA" w:rsidRDefault="00000000">
      <w:pPr>
        <w:pStyle w:val="Compact"/>
        <w:keepNext/>
        <w:numPr>
          <w:ilvl w:val="0"/>
          <w:numId w:val="257"/>
        </w:numPr>
      </w:pPr>
      <w:r>
        <w:t xml:space="preserve">Boys:girls = 2:5 and total 49. Find the number of boys and name the model.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3E26B7A3" w14:textId="77777777" w:rsidR="008469AA" w:rsidRDefault="00000000">
      <w:pPr>
        <w:pStyle w:val="Compact"/>
        <w:keepNext/>
        <w:numPr>
          <w:ilvl w:val="0"/>
          <w:numId w:val="257"/>
        </w:numPr>
      </w:pPr>
      <w:r>
        <w:t>A car travels 315 km in 5 hours. Find its speed and distance in 8 hours.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6E5FAEA5" w14:textId="77777777" w:rsidR="008469AA" w:rsidRDefault="00000000">
      <w:pPr>
        <w:pStyle w:val="Compact"/>
        <w:keepNext/>
        <w:numPr>
          <w:ilvl w:val="0"/>
          <w:numId w:val="257"/>
        </w:numPr>
      </w:pPr>
      <w:r>
        <w:t>A map uses 1 cm = 12 km. The map distance is 6.5 cm. Find the real distance.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67BBE640" w14:textId="77777777" w:rsidR="008469AA" w:rsidRDefault="00000000">
      <w:pPr>
        <w:pStyle w:val="Compact"/>
        <w:keepNext/>
        <w:numPr>
          <w:ilvl w:val="0"/>
          <w:numId w:val="257"/>
        </w:numPr>
      </w:pPr>
      <w:r>
        <w:t>Is (2,9), (4,18), (6,27) proportional? Write the equation.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2E7D1E43" w14:textId="77777777" w:rsidR="008469AA" w:rsidRDefault="00000000">
      <w:pPr>
        <w:pStyle w:val="Compact"/>
        <w:keepNext/>
        <w:numPr>
          <w:ilvl w:val="0"/>
          <w:numId w:val="257"/>
        </w:numPr>
      </w:pPr>
      <w:r>
        <w:t>A taxi starts at $5 and charges $3/km. Explain why the relationship is not direct proportionality.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10FEB13B" w14:textId="77777777" w:rsidR="008469AA" w:rsidRDefault="00000000">
      <w:pPr>
        <w:pStyle w:val="Compact"/>
        <w:keepNext/>
        <w:numPr>
          <w:ilvl w:val="0"/>
          <w:numId w:val="257"/>
        </w:numPr>
      </w:pPr>
      <w:r>
        <w:t>State the complete mixed-problem routine.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sectPr w:rsidR="008469A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864" w:right="864" w:bottom="864" w:left="864" w:header="576" w:footer="576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5B8BAE6" w14:textId="77777777" w:rsidR="00D97857" w:rsidRDefault="00D97857">
      <w:pPr>
        <w:spacing w:after="0" w:line="240" w:lineRule="auto"/>
      </w:pPr>
      <w:r>
        <w:separator/>
      </w:r>
    </w:p>
  </w:endnote>
  <w:endnote w:type="continuationSeparator" w:id="0">
    <w:p w14:paraId="45E5346B" w14:textId="77777777" w:rsidR="00D97857" w:rsidRDefault="00D97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1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309020205020404"/>
    <w:charset w:val="01"/>
    <w:family w:val="roman"/>
    <w:pitch w:val="variable"/>
  </w:font>
  <w:font w:name="Liberation Sans">
    <w:altName w:val="Arial"/>
    <w:panose1 w:val="020B0604020202020204"/>
    <w:charset w:val="01"/>
    <w:family w:val="swiss"/>
    <w:pitch w:val="variable"/>
  </w:font>
  <w:font w:name="Noto Sans CJK SC">
    <w:panose1 w:val="020B0604020202020204"/>
    <w:charset w:val="00"/>
    <w:family w:val="roman"/>
    <w:notTrueType/>
    <w:pitch w:val="default"/>
  </w:font>
  <w:font w:name="Lohit Devanagari">
    <w:panose1 w:val="020B0604020202020204"/>
    <w:charset w:val="00"/>
    <w:family w:val="roman"/>
    <w:notTrueType/>
    <w:pitch w:val="default"/>
  </w:font>
  <w:font w:name="Cambria Math">
    <w:panose1 w:val="02040503050406030204"/>
    <w:charset w:val="01"/>
    <w:family w:val="roman"/>
    <w:pitch w:val="variable"/>
    <w:sig w:usb0="E00002FF" w:usb1="42002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2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3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3C81780" w14:textId="77777777" w:rsidR="00D97857" w:rsidRDefault="00D97857">
      <w:pPr>
        <w:spacing w:after="0" w:line="240" w:lineRule="auto"/>
      </w:pPr>
      <w:r>
        <w:separator/>
      </w:r>
    </w:p>
  </w:footnote>
  <w:footnote w:type="continuationSeparator" w:id="0">
    <w:p w14:paraId="0CF14119" w14:textId="77777777" w:rsidR="00D97857" w:rsidRDefault="00D978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2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3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2BF179C"/>
    <w:multiLevelType w:val="multilevel"/>
    <w:tmpl w:val="ED70992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" w15:restartNumberingAfterBreak="0">
    <w:nsid w:val="039A4804"/>
    <w:multiLevelType w:val="multilevel"/>
    <w:tmpl w:val="E88CCB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" w15:restartNumberingAfterBreak="0">
    <w:nsid w:val="05D73ABF"/>
    <w:multiLevelType w:val="multilevel"/>
    <w:tmpl w:val="C024AB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" w15:restartNumberingAfterBreak="0">
    <w:nsid w:val="08886751"/>
    <w:multiLevelType w:val="multilevel"/>
    <w:tmpl w:val="915CE8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" w15:restartNumberingAfterBreak="0">
    <w:nsid w:val="096358E9"/>
    <w:multiLevelType w:val="multilevel"/>
    <w:tmpl w:val="601A1AB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" w15:restartNumberingAfterBreak="0">
    <w:nsid w:val="09BE01AD"/>
    <w:multiLevelType w:val="multilevel"/>
    <w:tmpl w:val="D8EA2AB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" w15:restartNumberingAfterBreak="0">
    <w:nsid w:val="0B754146"/>
    <w:multiLevelType w:val="multilevel"/>
    <w:tmpl w:val="93BAB3C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" w15:restartNumberingAfterBreak="0">
    <w:nsid w:val="0DA356E4"/>
    <w:multiLevelType w:val="multilevel"/>
    <w:tmpl w:val="4C9C5F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" w15:restartNumberingAfterBreak="0">
    <w:nsid w:val="0ED93FB0"/>
    <w:multiLevelType w:val="multilevel"/>
    <w:tmpl w:val="1C60F0C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9" w15:restartNumberingAfterBreak="0">
    <w:nsid w:val="0F316E81"/>
    <w:multiLevelType w:val="multilevel"/>
    <w:tmpl w:val="42F4023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0" w15:restartNumberingAfterBreak="0">
    <w:nsid w:val="134A3C44"/>
    <w:multiLevelType w:val="multilevel"/>
    <w:tmpl w:val="9274160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1" w15:restartNumberingAfterBreak="0">
    <w:nsid w:val="16562877"/>
    <w:multiLevelType w:val="multilevel"/>
    <w:tmpl w:val="2A7EA6F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2" w15:restartNumberingAfterBreak="0">
    <w:nsid w:val="1BEC7050"/>
    <w:multiLevelType w:val="multilevel"/>
    <w:tmpl w:val="FBB860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3" w15:restartNumberingAfterBreak="0">
    <w:nsid w:val="1D47661F"/>
    <w:multiLevelType w:val="multilevel"/>
    <w:tmpl w:val="14E885E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4" w15:restartNumberingAfterBreak="0">
    <w:nsid w:val="1D9F0151"/>
    <w:multiLevelType w:val="multilevel"/>
    <w:tmpl w:val="5988252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5" w15:restartNumberingAfterBreak="0">
    <w:nsid w:val="20562838"/>
    <w:multiLevelType w:val="multilevel"/>
    <w:tmpl w:val="2F82F4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6" w15:restartNumberingAfterBreak="0">
    <w:nsid w:val="20B733EA"/>
    <w:multiLevelType w:val="multilevel"/>
    <w:tmpl w:val="8B0A9B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7" w15:restartNumberingAfterBreak="0">
    <w:nsid w:val="210B683E"/>
    <w:multiLevelType w:val="multilevel"/>
    <w:tmpl w:val="E07C711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8" w15:restartNumberingAfterBreak="0">
    <w:nsid w:val="217E0A82"/>
    <w:multiLevelType w:val="multilevel"/>
    <w:tmpl w:val="A74A33D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9" w15:restartNumberingAfterBreak="0">
    <w:nsid w:val="222C2D75"/>
    <w:multiLevelType w:val="multilevel"/>
    <w:tmpl w:val="4BFC8DF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0" w15:restartNumberingAfterBreak="0">
    <w:nsid w:val="239670DC"/>
    <w:multiLevelType w:val="multilevel"/>
    <w:tmpl w:val="1436BE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1" w15:restartNumberingAfterBreak="0">
    <w:nsid w:val="263F7ED7"/>
    <w:multiLevelType w:val="multilevel"/>
    <w:tmpl w:val="A2C6073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2" w15:restartNumberingAfterBreak="0">
    <w:nsid w:val="276E72E2"/>
    <w:multiLevelType w:val="multilevel"/>
    <w:tmpl w:val="14CE791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3" w15:restartNumberingAfterBreak="0">
    <w:nsid w:val="2A2B64C8"/>
    <w:multiLevelType w:val="multilevel"/>
    <w:tmpl w:val="4C9EE24A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4" w15:restartNumberingAfterBreak="0">
    <w:nsid w:val="2B325D0E"/>
    <w:multiLevelType w:val="multilevel"/>
    <w:tmpl w:val="782EE6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5" w15:restartNumberingAfterBreak="0">
    <w:nsid w:val="2C0A3B6F"/>
    <w:multiLevelType w:val="multilevel"/>
    <w:tmpl w:val="8AC413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6" w15:restartNumberingAfterBreak="0">
    <w:nsid w:val="2E1B0F6E"/>
    <w:multiLevelType w:val="multilevel"/>
    <w:tmpl w:val="22A6B7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7" w15:restartNumberingAfterBreak="0">
    <w:nsid w:val="30E87BE0"/>
    <w:multiLevelType w:val="multilevel"/>
    <w:tmpl w:val="4B3EDC6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28" w15:restartNumberingAfterBreak="0">
    <w:nsid w:val="341E10F4"/>
    <w:multiLevelType w:val="multilevel"/>
    <w:tmpl w:val="4DDC532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9" w15:restartNumberingAfterBreak="0">
    <w:nsid w:val="34265FEE"/>
    <w:multiLevelType w:val="multilevel"/>
    <w:tmpl w:val="DEF02ACA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0" w15:restartNumberingAfterBreak="0">
    <w:nsid w:val="357D3204"/>
    <w:multiLevelType w:val="multilevel"/>
    <w:tmpl w:val="10BC5BB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1" w15:restartNumberingAfterBreak="0">
    <w:nsid w:val="35820C69"/>
    <w:multiLevelType w:val="multilevel"/>
    <w:tmpl w:val="77AC667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2" w15:restartNumberingAfterBreak="0">
    <w:nsid w:val="36EA75F1"/>
    <w:multiLevelType w:val="multilevel"/>
    <w:tmpl w:val="F956F8E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3" w15:restartNumberingAfterBreak="0">
    <w:nsid w:val="3B59016C"/>
    <w:multiLevelType w:val="multilevel"/>
    <w:tmpl w:val="9AE4AD44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4" w15:restartNumberingAfterBreak="0">
    <w:nsid w:val="3BB00402"/>
    <w:multiLevelType w:val="multilevel"/>
    <w:tmpl w:val="01EC1DB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5" w15:restartNumberingAfterBreak="0">
    <w:nsid w:val="3DD43B84"/>
    <w:multiLevelType w:val="multilevel"/>
    <w:tmpl w:val="0356690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6" w15:restartNumberingAfterBreak="0">
    <w:nsid w:val="3DF4056F"/>
    <w:multiLevelType w:val="multilevel"/>
    <w:tmpl w:val="4DC85134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7" w15:restartNumberingAfterBreak="0">
    <w:nsid w:val="3F887E2C"/>
    <w:multiLevelType w:val="multilevel"/>
    <w:tmpl w:val="451CD8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8" w15:restartNumberingAfterBreak="0">
    <w:nsid w:val="44F64B5B"/>
    <w:multiLevelType w:val="multilevel"/>
    <w:tmpl w:val="4CDAC0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9" w15:restartNumberingAfterBreak="0">
    <w:nsid w:val="467D6BA0"/>
    <w:multiLevelType w:val="multilevel"/>
    <w:tmpl w:val="37901246"/>
    <w:lvl w:ilvl="0">
      <w:start w:val="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0" w15:restartNumberingAfterBreak="0">
    <w:nsid w:val="480E7652"/>
    <w:multiLevelType w:val="multilevel"/>
    <w:tmpl w:val="104A61E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1" w15:restartNumberingAfterBreak="0">
    <w:nsid w:val="4ACF1CF6"/>
    <w:multiLevelType w:val="multilevel"/>
    <w:tmpl w:val="885E1A1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2" w15:restartNumberingAfterBreak="0">
    <w:nsid w:val="4C4403E5"/>
    <w:multiLevelType w:val="multilevel"/>
    <w:tmpl w:val="53A8D1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3" w15:restartNumberingAfterBreak="0">
    <w:nsid w:val="4C842B83"/>
    <w:multiLevelType w:val="multilevel"/>
    <w:tmpl w:val="1510776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4" w15:restartNumberingAfterBreak="0">
    <w:nsid w:val="4CF35C6E"/>
    <w:multiLevelType w:val="multilevel"/>
    <w:tmpl w:val="70A04C0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5" w15:restartNumberingAfterBreak="0">
    <w:nsid w:val="4D545EB4"/>
    <w:multiLevelType w:val="multilevel"/>
    <w:tmpl w:val="C23628A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6" w15:restartNumberingAfterBreak="0">
    <w:nsid w:val="4D894F3C"/>
    <w:multiLevelType w:val="multilevel"/>
    <w:tmpl w:val="10FABC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7" w15:restartNumberingAfterBreak="0">
    <w:nsid w:val="4EBF34A8"/>
    <w:multiLevelType w:val="multilevel"/>
    <w:tmpl w:val="89363F4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8" w15:restartNumberingAfterBreak="0">
    <w:nsid w:val="4F57757D"/>
    <w:multiLevelType w:val="multilevel"/>
    <w:tmpl w:val="2E8E856C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9" w15:restartNumberingAfterBreak="0">
    <w:nsid w:val="51015769"/>
    <w:multiLevelType w:val="multilevel"/>
    <w:tmpl w:val="2E168F18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0" w15:restartNumberingAfterBreak="0">
    <w:nsid w:val="57FF08B9"/>
    <w:multiLevelType w:val="multilevel"/>
    <w:tmpl w:val="8446FE3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1" w15:restartNumberingAfterBreak="0">
    <w:nsid w:val="5B087E2B"/>
    <w:multiLevelType w:val="multilevel"/>
    <w:tmpl w:val="1C4E44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2" w15:restartNumberingAfterBreak="0">
    <w:nsid w:val="5BDF50CF"/>
    <w:multiLevelType w:val="multilevel"/>
    <w:tmpl w:val="CB76029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3" w15:restartNumberingAfterBreak="0">
    <w:nsid w:val="5DEC5FF8"/>
    <w:multiLevelType w:val="multilevel"/>
    <w:tmpl w:val="F95CEB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4" w15:restartNumberingAfterBreak="0">
    <w:nsid w:val="62371905"/>
    <w:multiLevelType w:val="multilevel"/>
    <w:tmpl w:val="010A473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5" w15:restartNumberingAfterBreak="0">
    <w:nsid w:val="62F75D5D"/>
    <w:multiLevelType w:val="multilevel"/>
    <w:tmpl w:val="F786954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6" w15:restartNumberingAfterBreak="0">
    <w:nsid w:val="63D12832"/>
    <w:multiLevelType w:val="multilevel"/>
    <w:tmpl w:val="9A02CA0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7" w15:restartNumberingAfterBreak="0">
    <w:nsid w:val="65890A60"/>
    <w:multiLevelType w:val="multilevel"/>
    <w:tmpl w:val="564E795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8" w15:restartNumberingAfterBreak="0">
    <w:nsid w:val="665462E4"/>
    <w:multiLevelType w:val="multilevel"/>
    <w:tmpl w:val="2A5A1494"/>
    <w:lvl w:ilvl="0">
      <w:start w:val="9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9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9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9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9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9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9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9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9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9" w15:restartNumberingAfterBreak="0">
    <w:nsid w:val="67D5188C"/>
    <w:multiLevelType w:val="multilevel"/>
    <w:tmpl w:val="D63C7C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0" w15:restartNumberingAfterBreak="0">
    <w:nsid w:val="67EA5440"/>
    <w:multiLevelType w:val="multilevel"/>
    <w:tmpl w:val="AB463AF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1" w15:restartNumberingAfterBreak="0">
    <w:nsid w:val="6B526DF6"/>
    <w:multiLevelType w:val="multilevel"/>
    <w:tmpl w:val="AE3259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2" w15:restartNumberingAfterBreak="0">
    <w:nsid w:val="6D3F5D7C"/>
    <w:multiLevelType w:val="multilevel"/>
    <w:tmpl w:val="66680918"/>
    <w:lvl w:ilvl="0">
      <w:start w:val="1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3" w15:restartNumberingAfterBreak="0">
    <w:nsid w:val="6D4B2E91"/>
    <w:multiLevelType w:val="multilevel"/>
    <w:tmpl w:val="4E9C0A6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4" w15:restartNumberingAfterBreak="0">
    <w:nsid w:val="6E337880"/>
    <w:multiLevelType w:val="multilevel"/>
    <w:tmpl w:val="573047F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5" w15:restartNumberingAfterBreak="0">
    <w:nsid w:val="73611A45"/>
    <w:multiLevelType w:val="multilevel"/>
    <w:tmpl w:val="ED0447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6" w15:restartNumberingAfterBreak="0">
    <w:nsid w:val="73A71D6B"/>
    <w:multiLevelType w:val="multilevel"/>
    <w:tmpl w:val="B584FA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7" w15:restartNumberingAfterBreak="0">
    <w:nsid w:val="740412B1"/>
    <w:multiLevelType w:val="multilevel"/>
    <w:tmpl w:val="A63CD9F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8" w15:restartNumberingAfterBreak="0">
    <w:nsid w:val="748D1132"/>
    <w:multiLevelType w:val="multilevel"/>
    <w:tmpl w:val="9A589FC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9" w15:restartNumberingAfterBreak="0">
    <w:nsid w:val="748E4E6B"/>
    <w:multiLevelType w:val="multilevel"/>
    <w:tmpl w:val="24B24366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0" w15:restartNumberingAfterBreak="0">
    <w:nsid w:val="74CD3611"/>
    <w:multiLevelType w:val="multilevel"/>
    <w:tmpl w:val="CBDAEB8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1" w15:restartNumberingAfterBreak="0">
    <w:nsid w:val="76060B35"/>
    <w:multiLevelType w:val="multilevel"/>
    <w:tmpl w:val="44865AD0"/>
    <w:lvl w:ilvl="0">
      <w:start w:val="10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0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0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0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0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0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0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0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0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2" w15:restartNumberingAfterBreak="0">
    <w:nsid w:val="769D2C0B"/>
    <w:multiLevelType w:val="multilevel"/>
    <w:tmpl w:val="AE9077E4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3" w15:restartNumberingAfterBreak="0">
    <w:nsid w:val="77EF5F17"/>
    <w:multiLevelType w:val="multilevel"/>
    <w:tmpl w:val="8F24BAE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4" w15:restartNumberingAfterBreak="0">
    <w:nsid w:val="780B091E"/>
    <w:multiLevelType w:val="multilevel"/>
    <w:tmpl w:val="F2EC132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5" w15:restartNumberingAfterBreak="0">
    <w:nsid w:val="7A1A1D2A"/>
    <w:multiLevelType w:val="multilevel"/>
    <w:tmpl w:val="0BB680D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6" w15:restartNumberingAfterBreak="0">
    <w:nsid w:val="7AD20FD6"/>
    <w:multiLevelType w:val="multilevel"/>
    <w:tmpl w:val="4AC607C8"/>
    <w:lvl w:ilvl="0">
      <w:start w:val="5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5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5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5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5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5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5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5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5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7" w15:restartNumberingAfterBreak="0">
    <w:nsid w:val="7BCF03D4"/>
    <w:multiLevelType w:val="multilevel"/>
    <w:tmpl w:val="F8462A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8" w15:restartNumberingAfterBreak="0">
    <w:nsid w:val="7CC72E71"/>
    <w:multiLevelType w:val="multilevel"/>
    <w:tmpl w:val="E8AA6F7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9" w15:restartNumberingAfterBreak="0">
    <w:nsid w:val="7D753629"/>
    <w:multiLevelType w:val="multilevel"/>
    <w:tmpl w:val="281871E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80" w15:restartNumberingAfterBreak="0">
    <w:nsid w:val="7EFA15D9"/>
    <w:multiLevelType w:val="multilevel"/>
    <w:tmpl w:val="BA26C7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1" w15:restartNumberingAfterBreak="0">
    <w:nsid w:val="7FC5747B"/>
    <w:multiLevelType w:val="multilevel"/>
    <w:tmpl w:val="BA225D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num w:numId="1" w16cid:durableId="120076268">
    <w:abstractNumId w:val="4"/>
  </w:num>
  <w:num w:numId="2" w16cid:durableId="1009647882">
    <w:abstractNumId w:val="78"/>
  </w:num>
  <w:num w:numId="3" w16cid:durableId="52194225">
    <w:abstractNumId w:val="18"/>
  </w:num>
  <w:num w:numId="4" w16cid:durableId="1960524333">
    <w:abstractNumId w:val="68"/>
  </w:num>
  <w:num w:numId="5" w16cid:durableId="288708188">
    <w:abstractNumId w:val="9"/>
  </w:num>
  <w:num w:numId="6" w16cid:durableId="1203133672">
    <w:abstractNumId w:val="74"/>
  </w:num>
  <w:num w:numId="7" w16cid:durableId="144015312">
    <w:abstractNumId w:val="0"/>
  </w:num>
  <w:num w:numId="8" w16cid:durableId="2037582477">
    <w:abstractNumId w:val="10"/>
  </w:num>
  <w:num w:numId="9" w16cid:durableId="1677612053">
    <w:abstractNumId w:val="60"/>
  </w:num>
  <w:num w:numId="10" w16cid:durableId="191770468">
    <w:abstractNumId w:val="79"/>
  </w:num>
  <w:num w:numId="11" w16cid:durableId="2016758157">
    <w:abstractNumId w:val="73"/>
  </w:num>
  <w:num w:numId="12" w16cid:durableId="26830941">
    <w:abstractNumId w:val="44"/>
  </w:num>
  <w:num w:numId="13" w16cid:durableId="75904041">
    <w:abstractNumId w:val="32"/>
  </w:num>
  <w:num w:numId="14" w16cid:durableId="1445881558">
    <w:abstractNumId w:val="27"/>
  </w:num>
  <w:num w:numId="15" w16cid:durableId="1257517059">
    <w:abstractNumId w:val="50"/>
  </w:num>
  <w:num w:numId="16" w16cid:durableId="707071874">
    <w:abstractNumId w:val="14"/>
  </w:num>
  <w:num w:numId="17" w16cid:durableId="134613822">
    <w:abstractNumId w:val="34"/>
  </w:num>
  <w:num w:numId="18" w16cid:durableId="1577933924">
    <w:abstractNumId w:val="53"/>
  </w:num>
  <w:num w:numId="19" w16cid:durableId="21172436">
    <w:abstractNumId w:val="41"/>
  </w:num>
  <w:num w:numId="20" w16cid:durableId="645819534">
    <w:abstractNumId w:val="46"/>
  </w:num>
  <w:num w:numId="21" w16cid:durableId="984969030">
    <w:abstractNumId w:val="54"/>
  </w:num>
  <w:num w:numId="22" w16cid:durableId="677268191">
    <w:abstractNumId w:val="35"/>
  </w:num>
  <w:num w:numId="23" w16cid:durableId="1508059946">
    <w:abstractNumId w:val="70"/>
  </w:num>
  <w:num w:numId="24" w16cid:durableId="1468204538">
    <w:abstractNumId w:val="56"/>
  </w:num>
  <w:num w:numId="25" w16cid:durableId="1975868556">
    <w:abstractNumId w:val="40"/>
  </w:num>
  <w:num w:numId="26" w16cid:durableId="785660752">
    <w:abstractNumId w:val="30"/>
  </w:num>
  <w:num w:numId="27" w16cid:durableId="638264738">
    <w:abstractNumId w:val="5"/>
  </w:num>
  <w:num w:numId="28" w16cid:durableId="1778021475">
    <w:abstractNumId w:val="55"/>
  </w:num>
  <w:num w:numId="29" w16cid:durableId="1018235282">
    <w:abstractNumId w:val="6"/>
  </w:num>
  <w:num w:numId="30" w16cid:durableId="786894119">
    <w:abstractNumId w:val="38"/>
  </w:num>
  <w:num w:numId="31" w16cid:durableId="145712305">
    <w:abstractNumId w:val="12"/>
  </w:num>
  <w:num w:numId="32" w16cid:durableId="1579629373">
    <w:abstractNumId w:val="47"/>
  </w:num>
  <w:num w:numId="33" w16cid:durableId="1574124039">
    <w:abstractNumId w:val="81"/>
    <w:lvlOverride w:ilvl="0">
      <w:startOverride w:val="1"/>
    </w:lvlOverride>
  </w:num>
  <w:num w:numId="34" w16cid:durableId="1169251210">
    <w:abstractNumId w:val="81"/>
    <w:lvlOverride w:ilvl="0">
      <w:startOverride w:val="1"/>
    </w:lvlOverride>
  </w:num>
  <w:num w:numId="35" w16cid:durableId="977031088">
    <w:abstractNumId w:val="81"/>
    <w:lvlOverride w:ilvl="0">
      <w:startOverride w:val="1"/>
    </w:lvlOverride>
  </w:num>
  <w:num w:numId="36" w16cid:durableId="1910651036">
    <w:abstractNumId w:val="81"/>
    <w:lvlOverride w:ilvl="0">
      <w:startOverride w:val="1"/>
    </w:lvlOverride>
  </w:num>
  <w:num w:numId="37" w16cid:durableId="1262840041">
    <w:abstractNumId w:val="4"/>
  </w:num>
  <w:num w:numId="38" w16cid:durableId="884373256">
    <w:abstractNumId w:val="81"/>
    <w:lvlOverride w:ilvl="0">
      <w:startOverride w:val="1"/>
    </w:lvlOverride>
  </w:num>
  <w:num w:numId="39" w16cid:durableId="29036569">
    <w:abstractNumId w:val="4"/>
  </w:num>
  <w:num w:numId="40" w16cid:durableId="962535335">
    <w:abstractNumId w:val="81"/>
    <w:lvlOverride w:ilvl="0">
      <w:startOverride w:val="1"/>
    </w:lvlOverride>
  </w:num>
  <w:num w:numId="41" w16cid:durableId="1708338487">
    <w:abstractNumId w:val="4"/>
  </w:num>
  <w:num w:numId="42" w16cid:durableId="1956985616">
    <w:abstractNumId w:val="4"/>
  </w:num>
  <w:num w:numId="43" w16cid:durableId="1802380599">
    <w:abstractNumId w:val="81"/>
    <w:lvlOverride w:ilvl="0">
      <w:startOverride w:val="1"/>
    </w:lvlOverride>
  </w:num>
  <w:num w:numId="44" w16cid:durableId="1376659689">
    <w:abstractNumId w:val="39"/>
    <w:lvlOverride w:ilvl="0">
      <w:startOverride w:val="2"/>
    </w:lvlOverride>
  </w:num>
  <w:num w:numId="45" w16cid:durableId="265162648">
    <w:abstractNumId w:val="29"/>
    <w:lvlOverride w:ilvl="0">
      <w:startOverride w:val="6"/>
    </w:lvlOverride>
  </w:num>
  <w:num w:numId="46" w16cid:durableId="1444379173">
    <w:abstractNumId w:val="28"/>
    <w:lvlOverride w:ilvl="0">
      <w:startOverride w:val="7"/>
    </w:lvlOverride>
  </w:num>
  <w:num w:numId="47" w16cid:durableId="1161774711">
    <w:abstractNumId w:val="19"/>
    <w:lvlOverride w:ilvl="0">
      <w:startOverride w:val="8"/>
    </w:lvlOverride>
  </w:num>
  <w:num w:numId="48" w16cid:durableId="1682274015">
    <w:abstractNumId w:val="58"/>
    <w:lvlOverride w:ilvl="0">
      <w:startOverride w:val="9"/>
    </w:lvlOverride>
  </w:num>
  <w:num w:numId="49" w16cid:durableId="1993631234">
    <w:abstractNumId w:val="76"/>
    <w:lvlOverride w:ilvl="0">
      <w:startOverride w:val="5"/>
    </w:lvlOverride>
  </w:num>
  <w:num w:numId="50" w16cid:durableId="453059490">
    <w:abstractNumId w:val="81"/>
    <w:lvlOverride w:ilvl="0">
      <w:startOverride w:val="1"/>
    </w:lvlOverride>
  </w:num>
  <w:num w:numId="51" w16cid:durableId="2110809211">
    <w:abstractNumId w:val="76"/>
    <w:lvlOverride w:ilvl="0">
      <w:startOverride w:val="5"/>
    </w:lvlOverride>
  </w:num>
  <w:num w:numId="52" w16cid:durableId="803960545">
    <w:abstractNumId w:val="58"/>
    <w:lvlOverride w:ilvl="0">
      <w:startOverride w:val="9"/>
    </w:lvlOverride>
  </w:num>
  <w:num w:numId="53" w16cid:durableId="630792526">
    <w:abstractNumId w:val="71"/>
    <w:lvlOverride w:ilvl="0">
      <w:startOverride w:val="10"/>
    </w:lvlOverride>
  </w:num>
  <w:num w:numId="54" w16cid:durableId="1938059609">
    <w:abstractNumId w:val="62"/>
    <w:lvlOverride w:ilvl="0">
      <w:startOverride w:val="12"/>
    </w:lvlOverride>
  </w:num>
  <w:num w:numId="55" w16cid:durableId="1726368910">
    <w:abstractNumId w:val="81"/>
    <w:lvlOverride w:ilvl="0">
      <w:startOverride w:val="1"/>
    </w:lvlOverride>
  </w:num>
  <w:num w:numId="56" w16cid:durableId="871499163">
    <w:abstractNumId w:val="4"/>
  </w:num>
  <w:num w:numId="57" w16cid:durableId="998535538">
    <w:abstractNumId w:val="81"/>
    <w:lvlOverride w:ilvl="0">
      <w:startOverride w:val="1"/>
    </w:lvlOverride>
  </w:num>
  <w:num w:numId="58" w16cid:durableId="42406787">
    <w:abstractNumId w:val="4"/>
  </w:num>
  <w:num w:numId="59" w16cid:durableId="185101698">
    <w:abstractNumId w:val="21"/>
    <w:lvlOverride w:ilvl="0">
      <w:startOverride w:val="1"/>
    </w:lvlOverride>
  </w:num>
  <w:num w:numId="60" w16cid:durableId="1364355952">
    <w:abstractNumId w:val="21"/>
    <w:lvlOverride w:ilvl="0">
      <w:startOverride w:val="1"/>
    </w:lvlOverride>
  </w:num>
  <w:num w:numId="61" w16cid:durableId="1933320248">
    <w:abstractNumId w:val="78"/>
  </w:num>
  <w:num w:numId="62" w16cid:durableId="76051622">
    <w:abstractNumId w:val="21"/>
    <w:lvlOverride w:ilvl="0">
      <w:startOverride w:val="1"/>
    </w:lvlOverride>
  </w:num>
  <w:num w:numId="63" w16cid:durableId="80181961">
    <w:abstractNumId w:val="78"/>
  </w:num>
  <w:num w:numId="64" w16cid:durableId="1744792633">
    <w:abstractNumId w:val="21"/>
    <w:lvlOverride w:ilvl="0">
      <w:startOverride w:val="1"/>
    </w:lvlOverride>
  </w:num>
  <w:num w:numId="65" w16cid:durableId="776677806">
    <w:abstractNumId w:val="78"/>
  </w:num>
  <w:num w:numId="66" w16cid:durableId="1641381144">
    <w:abstractNumId w:val="78"/>
  </w:num>
  <w:num w:numId="67" w16cid:durableId="161896175">
    <w:abstractNumId w:val="21"/>
    <w:lvlOverride w:ilvl="0">
      <w:startOverride w:val="1"/>
    </w:lvlOverride>
  </w:num>
  <w:num w:numId="68" w16cid:durableId="213583881">
    <w:abstractNumId w:val="63"/>
    <w:lvlOverride w:ilvl="0">
      <w:startOverride w:val="7"/>
    </w:lvlOverride>
  </w:num>
  <w:num w:numId="69" w16cid:durableId="1749424921">
    <w:abstractNumId w:val="75"/>
    <w:lvlOverride w:ilvl="0">
      <w:startOverride w:val="11"/>
    </w:lvlOverride>
  </w:num>
  <w:num w:numId="70" w16cid:durableId="2079277988">
    <w:abstractNumId w:val="21"/>
    <w:lvlOverride w:ilvl="0">
      <w:startOverride w:val="1"/>
    </w:lvlOverride>
  </w:num>
  <w:num w:numId="71" w16cid:durableId="1193616261">
    <w:abstractNumId w:val="21"/>
    <w:lvlOverride w:ilvl="0">
      <w:startOverride w:val="1"/>
    </w:lvlOverride>
  </w:num>
  <w:num w:numId="72" w16cid:durableId="1394617749">
    <w:abstractNumId w:val="21"/>
    <w:lvlOverride w:ilvl="0">
      <w:startOverride w:val="1"/>
    </w:lvlOverride>
  </w:num>
  <w:num w:numId="73" w16cid:durableId="1534422289">
    <w:abstractNumId w:val="78"/>
  </w:num>
  <w:num w:numId="74" w16cid:durableId="473722322">
    <w:abstractNumId w:val="21"/>
    <w:lvlOverride w:ilvl="0">
      <w:startOverride w:val="1"/>
    </w:lvlOverride>
  </w:num>
  <w:num w:numId="75" w16cid:durableId="398213769">
    <w:abstractNumId w:val="78"/>
  </w:num>
  <w:num w:numId="76" w16cid:durableId="1181048088">
    <w:abstractNumId w:val="8"/>
    <w:lvlOverride w:ilvl="0">
      <w:startOverride w:val="1"/>
    </w:lvlOverride>
  </w:num>
  <w:num w:numId="77" w16cid:durableId="451363614">
    <w:abstractNumId w:val="8"/>
    <w:lvlOverride w:ilvl="0">
      <w:startOverride w:val="1"/>
    </w:lvlOverride>
  </w:num>
  <w:num w:numId="78" w16cid:durableId="325287747">
    <w:abstractNumId w:val="18"/>
  </w:num>
  <w:num w:numId="79" w16cid:durableId="1495291550">
    <w:abstractNumId w:val="8"/>
    <w:lvlOverride w:ilvl="0">
      <w:startOverride w:val="1"/>
    </w:lvlOverride>
  </w:num>
  <w:num w:numId="80" w16cid:durableId="676540631">
    <w:abstractNumId w:val="18"/>
  </w:num>
  <w:num w:numId="81" w16cid:durableId="1142432176">
    <w:abstractNumId w:val="18"/>
  </w:num>
  <w:num w:numId="82" w16cid:durableId="229661001">
    <w:abstractNumId w:val="8"/>
    <w:lvlOverride w:ilvl="0">
      <w:startOverride w:val="1"/>
    </w:lvlOverride>
  </w:num>
  <w:num w:numId="83" w16cid:durableId="1365860762">
    <w:abstractNumId w:val="36"/>
    <w:lvlOverride w:ilvl="0">
      <w:startOverride w:val="6"/>
    </w:lvlOverride>
  </w:num>
  <w:num w:numId="84" w16cid:durableId="144517384">
    <w:abstractNumId w:val="11"/>
    <w:lvlOverride w:ilvl="0">
      <w:startOverride w:val="11"/>
    </w:lvlOverride>
  </w:num>
  <w:num w:numId="85" w16cid:durableId="1529367836">
    <w:abstractNumId w:val="8"/>
    <w:lvlOverride w:ilvl="0">
      <w:startOverride w:val="1"/>
    </w:lvlOverride>
  </w:num>
  <w:num w:numId="86" w16cid:durableId="2013752172">
    <w:abstractNumId w:val="8"/>
    <w:lvlOverride w:ilvl="0">
      <w:startOverride w:val="1"/>
    </w:lvlOverride>
  </w:num>
  <w:num w:numId="87" w16cid:durableId="2094426948">
    <w:abstractNumId w:val="8"/>
    <w:lvlOverride w:ilvl="0">
      <w:startOverride w:val="1"/>
    </w:lvlOverride>
  </w:num>
  <w:num w:numId="88" w16cid:durableId="1381056704">
    <w:abstractNumId w:val="18"/>
  </w:num>
  <w:num w:numId="89" w16cid:durableId="551118518">
    <w:abstractNumId w:val="8"/>
    <w:lvlOverride w:ilvl="0">
      <w:startOverride w:val="1"/>
    </w:lvlOverride>
  </w:num>
  <w:num w:numId="90" w16cid:durableId="155728502">
    <w:abstractNumId w:val="18"/>
  </w:num>
  <w:num w:numId="91" w16cid:durableId="651566782">
    <w:abstractNumId w:val="7"/>
    <w:lvlOverride w:ilvl="0">
      <w:startOverride w:val="1"/>
    </w:lvlOverride>
  </w:num>
  <w:num w:numId="92" w16cid:durableId="674957645">
    <w:abstractNumId w:val="7"/>
    <w:lvlOverride w:ilvl="0">
      <w:startOverride w:val="1"/>
    </w:lvlOverride>
  </w:num>
  <w:num w:numId="93" w16cid:durableId="193738030">
    <w:abstractNumId w:val="68"/>
  </w:num>
  <w:num w:numId="94" w16cid:durableId="26755737">
    <w:abstractNumId w:val="7"/>
    <w:lvlOverride w:ilvl="0">
      <w:startOverride w:val="1"/>
    </w:lvlOverride>
  </w:num>
  <w:num w:numId="95" w16cid:durableId="1089086788">
    <w:abstractNumId w:val="68"/>
  </w:num>
  <w:num w:numId="96" w16cid:durableId="964042178">
    <w:abstractNumId w:val="7"/>
    <w:lvlOverride w:ilvl="0">
      <w:startOverride w:val="1"/>
    </w:lvlOverride>
  </w:num>
  <w:num w:numId="97" w16cid:durableId="426851690">
    <w:abstractNumId w:val="49"/>
    <w:lvlOverride w:ilvl="0">
      <w:startOverride w:val="6"/>
    </w:lvlOverride>
  </w:num>
  <w:num w:numId="98" w16cid:durableId="1979144330">
    <w:abstractNumId w:val="48"/>
    <w:lvlOverride w:ilvl="0">
      <w:startOverride w:val="11"/>
    </w:lvlOverride>
  </w:num>
  <w:num w:numId="99" w16cid:durableId="1075588941">
    <w:abstractNumId w:val="7"/>
    <w:lvlOverride w:ilvl="0">
      <w:startOverride w:val="1"/>
    </w:lvlOverride>
  </w:num>
  <w:num w:numId="100" w16cid:durableId="872689862">
    <w:abstractNumId w:val="7"/>
    <w:lvlOverride w:ilvl="0">
      <w:startOverride w:val="1"/>
    </w:lvlOverride>
  </w:num>
  <w:num w:numId="101" w16cid:durableId="1039671947">
    <w:abstractNumId w:val="7"/>
    <w:lvlOverride w:ilvl="0">
      <w:startOverride w:val="1"/>
    </w:lvlOverride>
  </w:num>
  <w:num w:numId="102" w16cid:durableId="148059518">
    <w:abstractNumId w:val="68"/>
  </w:num>
  <w:num w:numId="103" w16cid:durableId="1801067902">
    <w:abstractNumId w:val="7"/>
    <w:lvlOverride w:ilvl="0">
      <w:startOverride w:val="1"/>
    </w:lvlOverride>
  </w:num>
  <w:num w:numId="104" w16cid:durableId="2012100964">
    <w:abstractNumId w:val="68"/>
  </w:num>
  <w:num w:numId="105" w16cid:durableId="591166155">
    <w:abstractNumId w:val="80"/>
    <w:lvlOverride w:ilvl="0">
      <w:startOverride w:val="1"/>
    </w:lvlOverride>
  </w:num>
  <w:num w:numId="106" w16cid:durableId="218782896">
    <w:abstractNumId w:val="80"/>
    <w:lvlOverride w:ilvl="0">
      <w:startOverride w:val="1"/>
    </w:lvlOverride>
  </w:num>
  <w:num w:numId="107" w16cid:durableId="511574906">
    <w:abstractNumId w:val="9"/>
  </w:num>
  <w:num w:numId="108" w16cid:durableId="674113501">
    <w:abstractNumId w:val="80"/>
    <w:lvlOverride w:ilvl="0">
      <w:startOverride w:val="1"/>
    </w:lvlOverride>
  </w:num>
  <w:num w:numId="109" w16cid:durableId="391853364">
    <w:abstractNumId w:val="9"/>
  </w:num>
  <w:num w:numId="110" w16cid:durableId="2070809830">
    <w:abstractNumId w:val="9"/>
  </w:num>
  <w:num w:numId="111" w16cid:durableId="2131625852">
    <w:abstractNumId w:val="9"/>
  </w:num>
  <w:num w:numId="112" w16cid:durableId="1866403017">
    <w:abstractNumId w:val="80"/>
    <w:lvlOverride w:ilvl="0">
      <w:startOverride w:val="1"/>
    </w:lvlOverride>
  </w:num>
  <w:num w:numId="113" w16cid:durableId="1972789027">
    <w:abstractNumId w:val="69"/>
    <w:lvlOverride w:ilvl="0">
      <w:startOverride w:val="7"/>
    </w:lvlOverride>
  </w:num>
  <w:num w:numId="114" w16cid:durableId="42874300">
    <w:abstractNumId w:val="23"/>
    <w:lvlOverride w:ilvl="0">
      <w:startOverride w:val="11"/>
    </w:lvlOverride>
  </w:num>
  <w:num w:numId="115" w16cid:durableId="1758088802">
    <w:abstractNumId w:val="80"/>
    <w:lvlOverride w:ilvl="0">
      <w:startOverride w:val="1"/>
    </w:lvlOverride>
  </w:num>
  <w:num w:numId="116" w16cid:durableId="1296444812">
    <w:abstractNumId w:val="80"/>
    <w:lvlOverride w:ilvl="0">
      <w:startOverride w:val="1"/>
    </w:lvlOverride>
  </w:num>
  <w:num w:numId="117" w16cid:durableId="1962376426">
    <w:abstractNumId w:val="80"/>
    <w:lvlOverride w:ilvl="0">
      <w:startOverride w:val="1"/>
    </w:lvlOverride>
  </w:num>
  <w:num w:numId="118" w16cid:durableId="1289777172">
    <w:abstractNumId w:val="9"/>
  </w:num>
  <w:num w:numId="119" w16cid:durableId="354818233">
    <w:abstractNumId w:val="9"/>
  </w:num>
  <w:num w:numId="120" w16cid:durableId="2130121762">
    <w:abstractNumId w:val="80"/>
    <w:lvlOverride w:ilvl="0">
      <w:startOverride w:val="1"/>
    </w:lvlOverride>
  </w:num>
  <w:num w:numId="121" w16cid:durableId="1410930282">
    <w:abstractNumId w:val="9"/>
  </w:num>
  <w:num w:numId="122" w16cid:durableId="1843858643">
    <w:abstractNumId w:val="74"/>
  </w:num>
  <w:num w:numId="123" w16cid:durableId="1638335802">
    <w:abstractNumId w:val="52"/>
    <w:lvlOverride w:ilvl="0">
      <w:startOverride w:val="1"/>
    </w:lvlOverride>
  </w:num>
  <w:num w:numId="124" w16cid:durableId="229735990">
    <w:abstractNumId w:val="52"/>
    <w:lvlOverride w:ilvl="0">
      <w:startOverride w:val="1"/>
    </w:lvlOverride>
  </w:num>
  <w:num w:numId="125" w16cid:durableId="1807509698">
    <w:abstractNumId w:val="74"/>
  </w:num>
  <w:num w:numId="126" w16cid:durableId="1228422739">
    <w:abstractNumId w:val="52"/>
    <w:lvlOverride w:ilvl="0">
      <w:startOverride w:val="1"/>
    </w:lvlOverride>
  </w:num>
  <w:num w:numId="127" w16cid:durableId="78064427">
    <w:abstractNumId w:val="74"/>
  </w:num>
  <w:num w:numId="128" w16cid:durableId="1260676290">
    <w:abstractNumId w:val="74"/>
  </w:num>
  <w:num w:numId="129" w16cid:durableId="2069843825">
    <w:abstractNumId w:val="52"/>
    <w:lvlOverride w:ilvl="0">
      <w:startOverride w:val="1"/>
    </w:lvlOverride>
  </w:num>
  <w:num w:numId="130" w16cid:durableId="1213495214">
    <w:abstractNumId w:val="45"/>
    <w:lvlOverride w:ilvl="0">
      <w:startOverride w:val="8"/>
    </w:lvlOverride>
  </w:num>
  <w:num w:numId="131" w16cid:durableId="1490366317">
    <w:abstractNumId w:val="52"/>
    <w:lvlOverride w:ilvl="0">
      <w:startOverride w:val="1"/>
    </w:lvlOverride>
  </w:num>
  <w:num w:numId="132" w16cid:durableId="1268388142">
    <w:abstractNumId w:val="52"/>
    <w:lvlOverride w:ilvl="0">
      <w:startOverride w:val="1"/>
    </w:lvlOverride>
  </w:num>
  <w:num w:numId="133" w16cid:durableId="1155031881">
    <w:abstractNumId w:val="52"/>
    <w:lvlOverride w:ilvl="0">
      <w:startOverride w:val="1"/>
    </w:lvlOverride>
  </w:num>
  <w:num w:numId="134" w16cid:durableId="1099135320">
    <w:abstractNumId w:val="74"/>
  </w:num>
  <w:num w:numId="135" w16cid:durableId="1909807228">
    <w:abstractNumId w:val="52"/>
    <w:lvlOverride w:ilvl="0">
      <w:startOverride w:val="1"/>
    </w:lvlOverride>
  </w:num>
  <w:num w:numId="136" w16cid:durableId="1200702792">
    <w:abstractNumId w:val="74"/>
  </w:num>
  <w:num w:numId="137" w16cid:durableId="2077436733">
    <w:abstractNumId w:val="66"/>
    <w:lvlOverride w:ilvl="0">
      <w:startOverride w:val="1"/>
    </w:lvlOverride>
  </w:num>
  <w:num w:numId="138" w16cid:durableId="2032103284">
    <w:abstractNumId w:val="66"/>
    <w:lvlOverride w:ilvl="0">
      <w:startOverride w:val="1"/>
    </w:lvlOverride>
  </w:num>
  <w:num w:numId="139" w16cid:durableId="1059786186">
    <w:abstractNumId w:val="0"/>
  </w:num>
  <w:num w:numId="140" w16cid:durableId="566571510">
    <w:abstractNumId w:val="66"/>
    <w:lvlOverride w:ilvl="0">
      <w:startOverride w:val="1"/>
    </w:lvlOverride>
  </w:num>
  <w:num w:numId="141" w16cid:durableId="1901789746">
    <w:abstractNumId w:val="0"/>
  </w:num>
  <w:num w:numId="142" w16cid:durableId="1402479957">
    <w:abstractNumId w:val="66"/>
    <w:lvlOverride w:ilvl="0">
      <w:startOverride w:val="1"/>
    </w:lvlOverride>
  </w:num>
  <w:num w:numId="143" w16cid:durableId="639655130">
    <w:abstractNumId w:val="31"/>
    <w:lvlOverride w:ilvl="0">
      <w:startOverride w:val="7"/>
    </w:lvlOverride>
  </w:num>
  <w:num w:numId="144" w16cid:durableId="1445230861">
    <w:abstractNumId w:val="66"/>
    <w:lvlOverride w:ilvl="0">
      <w:startOverride w:val="1"/>
    </w:lvlOverride>
  </w:num>
  <w:num w:numId="145" w16cid:durableId="374089731">
    <w:abstractNumId w:val="66"/>
    <w:lvlOverride w:ilvl="0">
      <w:startOverride w:val="1"/>
    </w:lvlOverride>
  </w:num>
  <w:num w:numId="146" w16cid:durableId="1117213833">
    <w:abstractNumId w:val="66"/>
    <w:lvlOverride w:ilvl="0">
      <w:startOverride w:val="1"/>
    </w:lvlOverride>
  </w:num>
  <w:num w:numId="147" w16cid:durableId="1912345095">
    <w:abstractNumId w:val="0"/>
  </w:num>
  <w:num w:numId="148" w16cid:durableId="873466139">
    <w:abstractNumId w:val="66"/>
    <w:lvlOverride w:ilvl="0">
      <w:startOverride w:val="1"/>
    </w:lvlOverride>
  </w:num>
  <w:num w:numId="149" w16cid:durableId="1779793437">
    <w:abstractNumId w:val="0"/>
  </w:num>
  <w:num w:numId="150" w16cid:durableId="589703266">
    <w:abstractNumId w:val="3"/>
    <w:lvlOverride w:ilvl="0">
      <w:startOverride w:val="1"/>
    </w:lvlOverride>
  </w:num>
  <w:num w:numId="151" w16cid:durableId="884298786">
    <w:abstractNumId w:val="3"/>
    <w:lvlOverride w:ilvl="0">
      <w:startOverride w:val="1"/>
    </w:lvlOverride>
  </w:num>
  <w:num w:numId="152" w16cid:durableId="1861699363">
    <w:abstractNumId w:val="10"/>
  </w:num>
  <w:num w:numId="153" w16cid:durableId="1432511099">
    <w:abstractNumId w:val="3"/>
    <w:lvlOverride w:ilvl="0">
      <w:startOverride w:val="1"/>
    </w:lvlOverride>
  </w:num>
  <w:num w:numId="154" w16cid:durableId="752435945">
    <w:abstractNumId w:val="10"/>
  </w:num>
  <w:num w:numId="155" w16cid:durableId="544486649">
    <w:abstractNumId w:val="3"/>
    <w:lvlOverride w:ilvl="0">
      <w:startOverride w:val="1"/>
    </w:lvlOverride>
  </w:num>
  <w:num w:numId="156" w16cid:durableId="742457478">
    <w:abstractNumId w:val="43"/>
    <w:lvlOverride w:ilvl="0">
      <w:startOverride w:val="7"/>
    </w:lvlOverride>
  </w:num>
  <w:num w:numId="157" w16cid:durableId="832522996">
    <w:abstractNumId w:val="3"/>
    <w:lvlOverride w:ilvl="0">
      <w:startOverride w:val="1"/>
    </w:lvlOverride>
  </w:num>
  <w:num w:numId="158" w16cid:durableId="715665586">
    <w:abstractNumId w:val="3"/>
    <w:lvlOverride w:ilvl="0">
      <w:startOverride w:val="1"/>
    </w:lvlOverride>
  </w:num>
  <w:num w:numId="159" w16cid:durableId="1265259806">
    <w:abstractNumId w:val="3"/>
    <w:lvlOverride w:ilvl="0">
      <w:startOverride w:val="1"/>
    </w:lvlOverride>
  </w:num>
  <w:num w:numId="160" w16cid:durableId="1520973537">
    <w:abstractNumId w:val="10"/>
  </w:num>
  <w:num w:numId="161" w16cid:durableId="1261642206">
    <w:abstractNumId w:val="3"/>
    <w:lvlOverride w:ilvl="0">
      <w:startOverride w:val="1"/>
    </w:lvlOverride>
  </w:num>
  <w:num w:numId="162" w16cid:durableId="486633291">
    <w:abstractNumId w:val="10"/>
  </w:num>
  <w:num w:numId="163" w16cid:durableId="708529957">
    <w:abstractNumId w:val="51"/>
    <w:lvlOverride w:ilvl="0">
      <w:startOverride w:val="1"/>
    </w:lvlOverride>
  </w:num>
  <w:num w:numId="164" w16cid:durableId="589702668">
    <w:abstractNumId w:val="51"/>
    <w:lvlOverride w:ilvl="0">
      <w:startOverride w:val="1"/>
    </w:lvlOverride>
  </w:num>
  <w:num w:numId="165" w16cid:durableId="1096905487">
    <w:abstractNumId w:val="60"/>
  </w:num>
  <w:num w:numId="166" w16cid:durableId="398334656">
    <w:abstractNumId w:val="51"/>
    <w:lvlOverride w:ilvl="0">
      <w:startOverride w:val="1"/>
    </w:lvlOverride>
  </w:num>
  <w:num w:numId="167" w16cid:durableId="1992637406">
    <w:abstractNumId w:val="60"/>
  </w:num>
  <w:num w:numId="168" w16cid:durableId="226262738">
    <w:abstractNumId w:val="60"/>
  </w:num>
  <w:num w:numId="169" w16cid:durableId="1353724768">
    <w:abstractNumId w:val="51"/>
    <w:lvlOverride w:ilvl="0">
      <w:startOverride w:val="1"/>
    </w:lvlOverride>
  </w:num>
  <w:num w:numId="170" w16cid:durableId="791478728">
    <w:abstractNumId w:val="33"/>
    <w:lvlOverride w:ilvl="0">
      <w:startOverride w:val="7"/>
    </w:lvlOverride>
  </w:num>
  <w:num w:numId="171" w16cid:durableId="11688537">
    <w:abstractNumId w:val="51"/>
    <w:lvlOverride w:ilvl="0">
      <w:startOverride w:val="1"/>
    </w:lvlOverride>
  </w:num>
  <w:num w:numId="172" w16cid:durableId="111363656">
    <w:abstractNumId w:val="51"/>
    <w:lvlOverride w:ilvl="0">
      <w:startOverride w:val="1"/>
    </w:lvlOverride>
  </w:num>
  <w:num w:numId="173" w16cid:durableId="1131216933">
    <w:abstractNumId w:val="51"/>
    <w:lvlOverride w:ilvl="0">
      <w:startOverride w:val="1"/>
    </w:lvlOverride>
  </w:num>
  <w:num w:numId="174" w16cid:durableId="1870989960">
    <w:abstractNumId w:val="60"/>
  </w:num>
  <w:num w:numId="175" w16cid:durableId="486289445">
    <w:abstractNumId w:val="51"/>
    <w:lvlOverride w:ilvl="0">
      <w:startOverride w:val="1"/>
    </w:lvlOverride>
  </w:num>
  <w:num w:numId="176" w16cid:durableId="566767019">
    <w:abstractNumId w:val="60"/>
  </w:num>
  <w:num w:numId="177" w16cid:durableId="87847319">
    <w:abstractNumId w:val="64"/>
    <w:lvlOverride w:ilvl="0">
      <w:startOverride w:val="1"/>
    </w:lvlOverride>
  </w:num>
  <w:num w:numId="178" w16cid:durableId="1416974970">
    <w:abstractNumId w:val="64"/>
    <w:lvlOverride w:ilvl="0">
      <w:startOverride w:val="1"/>
    </w:lvlOverride>
  </w:num>
  <w:num w:numId="179" w16cid:durableId="2076925630">
    <w:abstractNumId w:val="79"/>
  </w:num>
  <w:num w:numId="180" w16cid:durableId="1408068594">
    <w:abstractNumId w:val="64"/>
    <w:lvlOverride w:ilvl="0">
      <w:startOverride w:val="1"/>
    </w:lvlOverride>
  </w:num>
  <w:num w:numId="181" w16cid:durableId="1124881562">
    <w:abstractNumId w:val="79"/>
  </w:num>
  <w:num w:numId="182" w16cid:durableId="1187134798">
    <w:abstractNumId w:val="79"/>
  </w:num>
  <w:num w:numId="183" w16cid:durableId="998654718">
    <w:abstractNumId w:val="79"/>
  </w:num>
  <w:num w:numId="184" w16cid:durableId="1655451991">
    <w:abstractNumId w:val="79"/>
  </w:num>
  <w:num w:numId="185" w16cid:durableId="1145243280">
    <w:abstractNumId w:val="64"/>
    <w:lvlOverride w:ilvl="0">
      <w:startOverride w:val="1"/>
    </w:lvlOverride>
  </w:num>
  <w:num w:numId="186" w16cid:durableId="152724607">
    <w:abstractNumId w:val="64"/>
    <w:lvlOverride w:ilvl="0">
      <w:startOverride w:val="1"/>
    </w:lvlOverride>
  </w:num>
  <w:num w:numId="187" w16cid:durableId="1816794171">
    <w:abstractNumId w:val="64"/>
    <w:lvlOverride w:ilvl="0">
      <w:startOverride w:val="1"/>
    </w:lvlOverride>
  </w:num>
  <w:num w:numId="188" w16cid:durableId="1060713676">
    <w:abstractNumId w:val="64"/>
    <w:lvlOverride w:ilvl="0">
      <w:startOverride w:val="1"/>
    </w:lvlOverride>
  </w:num>
  <w:num w:numId="189" w16cid:durableId="2138792678">
    <w:abstractNumId w:val="79"/>
  </w:num>
  <w:num w:numId="190" w16cid:durableId="655915821">
    <w:abstractNumId w:val="64"/>
    <w:lvlOverride w:ilvl="0">
      <w:startOverride w:val="1"/>
    </w:lvlOverride>
  </w:num>
  <w:num w:numId="191" w16cid:durableId="2023849834">
    <w:abstractNumId w:val="79"/>
  </w:num>
  <w:num w:numId="192" w16cid:durableId="505636721">
    <w:abstractNumId w:val="1"/>
    <w:lvlOverride w:ilvl="0">
      <w:startOverride w:val="1"/>
    </w:lvlOverride>
  </w:num>
  <w:num w:numId="193" w16cid:durableId="583300889">
    <w:abstractNumId w:val="1"/>
    <w:lvlOverride w:ilvl="0">
      <w:startOverride w:val="1"/>
    </w:lvlOverride>
  </w:num>
  <w:num w:numId="194" w16cid:durableId="1906525671">
    <w:abstractNumId w:val="73"/>
  </w:num>
  <w:num w:numId="195" w16cid:durableId="1134562943">
    <w:abstractNumId w:val="1"/>
    <w:lvlOverride w:ilvl="0">
      <w:startOverride w:val="1"/>
    </w:lvlOverride>
  </w:num>
  <w:num w:numId="196" w16cid:durableId="722289589">
    <w:abstractNumId w:val="1"/>
    <w:lvlOverride w:ilvl="0">
      <w:startOverride w:val="1"/>
    </w:lvlOverride>
  </w:num>
  <w:num w:numId="197" w16cid:durableId="2095079953">
    <w:abstractNumId w:val="1"/>
    <w:lvlOverride w:ilvl="0">
      <w:startOverride w:val="1"/>
    </w:lvlOverride>
  </w:num>
  <w:num w:numId="198" w16cid:durableId="1856075298">
    <w:abstractNumId w:val="1"/>
    <w:lvlOverride w:ilvl="0">
      <w:startOverride w:val="1"/>
    </w:lvlOverride>
  </w:num>
  <w:num w:numId="199" w16cid:durableId="1012147324">
    <w:abstractNumId w:val="1"/>
    <w:lvlOverride w:ilvl="0">
      <w:startOverride w:val="1"/>
    </w:lvlOverride>
  </w:num>
  <w:num w:numId="200" w16cid:durableId="313264567">
    <w:abstractNumId w:val="73"/>
  </w:num>
  <w:num w:numId="201" w16cid:durableId="1717660968">
    <w:abstractNumId w:val="1"/>
    <w:lvlOverride w:ilvl="0">
      <w:startOverride w:val="1"/>
    </w:lvlOverride>
  </w:num>
  <w:num w:numId="202" w16cid:durableId="270286936">
    <w:abstractNumId w:val="73"/>
  </w:num>
  <w:num w:numId="203" w16cid:durableId="1264998935">
    <w:abstractNumId w:val="77"/>
    <w:lvlOverride w:ilvl="0">
      <w:startOverride w:val="1"/>
    </w:lvlOverride>
  </w:num>
  <w:num w:numId="204" w16cid:durableId="1900096725">
    <w:abstractNumId w:val="77"/>
    <w:lvlOverride w:ilvl="0">
      <w:startOverride w:val="1"/>
    </w:lvlOverride>
  </w:num>
  <w:num w:numId="205" w16cid:durableId="2111967036">
    <w:abstractNumId w:val="44"/>
  </w:num>
  <w:num w:numId="206" w16cid:durableId="2073001188">
    <w:abstractNumId w:val="77"/>
    <w:lvlOverride w:ilvl="0">
      <w:startOverride w:val="1"/>
    </w:lvlOverride>
  </w:num>
  <w:num w:numId="207" w16cid:durableId="195698487">
    <w:abstractNumId w:val="44"/>
  </w:num>
  <w:num w:numId="208" w16cid:durableId="1852255335">
    <w:abstractNumId w:val="77"/>
    <w:lvlOverride w:ilvl="0">
      <w:startOverride w:val="1"/>
    </w:lvlOverride>
  </w:num>
  <w:num w:numId="209" w16cid:durableId="1808739699">
    <w:abstractNumId w:val="77"/>
    <w:lvlOverride w:ilvl="0">
      <w:startOverride w:val="1"/>
    </w:lvlOverride>
  </w:num>
  <w:num w:numId="210" w16cid:durableId="1800607460">
    <w:abstractNumId w:val="77"/>
    <w:lvlOverride w:ilvl="0">
      <w:startOverride w:val="1"/>
    </w:lvlOverride>
  </w:num>
  <w:num w:numId="211" w16cid:durableId="261962164">
    <w:abstractNumId w:val="77"/>
    <w:lvlOverride w:ilvl="0">
      <w:startOverride w:val="1"/>
    </w:lvlOverride>
  </w:num>
  <w:num w:numId="212" w16cid:durableId="1927610666">
    <w:abstractNumId w:val="77"/>
    <w:lvlOverride w:ilvl="0">
      <w:startOverride w:val="1"/>
    </w:lvlOverride>
  </w:num>
  <w:num w:numId="213" w16cid:durableId="840580883">
    <w:abstractNumId w:val="44"/>
  </w:num>
  <w:num w:numId="214" w16cid:durableId="723064723">
    <w:abstractNumId w:val="65"/>
    <w:lvlOverride w:ilvl="0">
      <w:startOverride w:val="1"/>
    </w:lvlOverride>
  </w:num>
  <w:num w:numId="215" w16cid:durableId="1125276079">
    <w:abstractNumId w:val="65"/>
    <w:lvlOverride w:ilvl="0">
      <w:startOverride w:val="1"/>
    </w:lvlOverride>
  </w:num>
  <w:num w:numId="216" w16cid:durableId="1040475131">
    <w:abstractNumId w:val="65"/>
    <w:lvlOverride w:ilvl="0">
      <w:startOverride w:val="1"/>
    </w:lvlOverride>
  </w:num>
  <w:num w:numId="217" w16cid:durableId="1987202249">
    <w:abstractNumId w:val="32"/>
  </w:num>
  <w:num w:numId="218" w16cid:durableId="1046489395">
    <w:abstractNumId w:val="65"/>
    <w:lvlOverride w:ilvl="0">
      <w:startOverride w:val="1"/>
    </w:lvlOverride>
  </w:num>
  <w:num w:numId="219" w16cid:durableId="1507331984">
    <w:abstractNumId w:val="65"/>
    <w:lvlOverride w:ilvl="0">
      <w:startOverride w:val="1"/>
    </w:lvlOverride>
  </w:num>
  <w:num w:numId="220" w16cid:durableId="1244871014">
    <w:abstractNumId w:val="65"/>
    <w:lvlOverride w:ilvl="0">
      <w:startOverride w:val="1"/>
    </w:lvlOverride>
  </w:num>
  <w:num w:numId="221" w16cid:durableId="1167089055">
    <w:abstractNumId w:val="65"/>
    <w:lvlOverride w:ilvl="0">
      <w:startOverride w:val="1"/>
    </w:lvlOverride>
  </w:num>
  <w:num w:numId="222" w16cid:durableId="1302342930">
    <w:abstractNumId w:val="65"/>
    <w:lvlOverride w:ilvl="0">
      <w:startOverride w:val="1"/>
    </w:lvlOverride>
  </w:num>
  <w:num w:numId="223" w16cid:durableId="1389694035">
    <w:abstractNumId w:val="32"/>
  </w:num>
  <w:num w:numId="224" w16cid:durableId="267124831">
    <w:abstractNumId w:val="2"/>
    <w:lvlOverride w:ilvl="0">
      <w:startOverride w:val="1"/>
    </w:lvlOverride>
  </w:num>
  <w:num w:numId="225" w16cid:durableId="1558668898">
    <w:abstractNumId w:val="2"/>
    <w:lvlOverride w:ilvl="0">
      <w:startOverride w:val="1"/>
    </w:lvlOverride>
  </w:num>
  <w:num w:numId="226" w16cid:durableId="1718696727">
    <w:abstractNumId w:val="27"/>
  </w:num>
  <w:num w:numId="227" w16cid:durableId="1857645795">
    <w:abstractNumId w:val="2"/>
    <w:lvlOverride w:ilvl="0">
      <w:startOverride w:val="1"/>
    </w:lvlOverride>
  </w:num>
  <w:num w:numId="228" w16cid:durableId="217785824">
    <w:abstractNumId w:val="27"/>
  </w:num>
  <w:num w:numId="229" w16cid:durableId="723219337">
    <w:abstractNumId w:val="27"/>
  </w:num>
  <w:num w:numId="230" w16cid:durableId="866529935">
    <w:abstractNumId w:val="2"/>
    <w:lvlOverride w:ilvl="0">
      <w:startOverride w:val="1"/>
    </w:lvlOverride>
  </w:num>
  <w:num w:numId="231" w16cid:durableId="638458478">
    <w:abstractNumId w:val="27"/>
  </w:num>
  <w:num w:numId="232" w16cid:durableId="1466000856">
    <w:abstractNumId w:val="2"/>
    <w:lvlOverride w:ilvl="0">
      <w:startOverride w:val="1"/>
    </w:lvlOverride>
  </w:num>
  <w:num w:numId="233" w16cid:durableId="423965086">
    <w:abstractNumId w:val="2"/>
    <w:lvlOverride w:ilvl="0">
      <w:startOverride w:val="1"/>
    </w:lvlOverride>
  </w:num>
  <w:num w:numId="234" w16cid:durableId="454520045">
    <w:abstractNumId w:val="2"/>
    <w:lvlOverride w:ilvl="0">
      <w:startOverride w:val="1"/>
    </w:lvlOverride>
  </w:num>
  <w:num w:numId="235" w16cid:durableId="599025631">
    <w:abstractNumId w:val="2"/>
    <w:lvlOverride w:ilvl="0">
      <w:startOverride w:val="1"/>
    </w:lvlOverride>
  </w:num>
  <w:num w:numId="236" w16cid:durableId="1684353704">
    <w:abstractNumId w:val="2"/>
    <w:lvlOverride w:ilvl="0">
      <w:startOverride w:val="1"/>
    </w:lvlOverride>
  </w:num>
  <w:num w:numId="237" w16cid:durableId="1213731341">
    <w:abstractNumId w:val="27"/>
  </w:num>
  <w:num w:numId="238" w16cid:durableId="896865409">
    <w:abstractNumId w:val="25"/>
    <w:lvlOverride w:ilvl="0">
      <w:startOverride w:val="1"/>
    </w:lvlOverride>
  </w:num>
  <w:num w:numId="239" w16cid:durableId="581528247">
    <w:abstractNumId w:val="25"/>
    <w:lvlOverride w:ilvl="0">
      <w:startOverride w:val="1"/>
    </w:lvlOverride>
  </w:num>
  <w:num w:numId="240" w16cid:durableId="1907063227">
    <w:abstractNumId w:val="25"/>
    <w:lvlOverride w:ilvl="0">
      <w:startOverride w:val="1"/>
    </w:lvlOverride>
  </w:num>
  <w:num w:numId="241" w16cid:durableId="2063941149">
    <w:abstractNumId w:val="50"/>
  </w:num>
  <w:num w:numId="242" w16cid:durableId="723068554">
    <w:abstractNumId w:val="25"/>
    <w:lvlOverride w:ilvl="0">
      <w:startOverride w:val="1"/>
    </w:lvlOverride>
  </w:num>
  <w:num w:numId="243" w16cid:durableId="279529625">
    <w:abstractNumId w:val="25"/>
    <w:lvlOverride w:ilvl="0">
      <w:startOverride w:val="1"/>
    </w:lvlOverride>
  </w:num>
  <w:num w:numId="244" w16cid:durableId="1047531141">
    <w:abstractNumId w:val="25"/>
    <w:lvlOverride w:ilvl="0">
      <w:startOverride w:val="1"/>
    </w:lvlOverride>
  </w:num>
  <w:num w:numId="245" w16cid:durableId="1788544430">
    <w:abstractNumId w:val="25"/>
    <w:lvlOverride w:ilvl="0">
      <w:startOverride w:val="1"/>
    </w:lvlOverride>
  </w:num>
  <w:num w:numId="246" w16cid:durableId="1113981202">
    <w:abstractNumId w:val="25"/>
    <w:lvlOverride w:ilvl="0">
      <w:startOverride w:val="1"/>
    </w:lvlOverride>
  </w:num>
  <w:num w:numId="247" w16cid:durableId="2090420879">
    <w:abstractNumId w:val="50"/>
  </w:num>
  <w:num w:numId="248" w16cid:durableId="92940477">
    <w:abstractNumId w:val="24"/>
    <w:lvlOverride w:ilvl="0">
      <w:startOverride w:val="1"/>
    </w:lvlOverride>
  </w:num>
  <w:num w:numId="249" w16cid:durableId="245653976">
    <w:abstractNumId w:val="24"/>
    <w:lvlOverride w:ilvl="0">
      <w:startOverride w:val="1"/>
    </w:lvlOverride>
  </w:num>
  <w:num w:numId="250" w16cid:durableId="134031490">
    <w:abstractNumId w:val="24"/>
    <w:lvlOverride w:ilvl="0">
      <w:startOverride w:val="1"/>
    </w:lvlOverride>
  </w:num>
  <w:num w:numId="251" w16cid:durableId="345909642">
    <w:abstractNumId w:val="24"/>
    <w:lvlOverride w:ilvl="0">
      <w:startOverride w:val="1"/>
    </w:lvlOverride>
  </w:num>
  <w:num w:numId="252" w16cid:durableId="793405742">
    <w:abstractNumId w:val="24"/>
    <w:lvlOverride w:ilvl="0">
      <w:startOverride w:val="1"/>
    </w:lvlOverride>
  </w:num>
  <w:num w:numId="253" w16cid:durableId="635718727">
    <w:abstractNumId w:val="24"/>
    <w:lvlOverride w:ilvl="0">
      <w:startOverride w:val="1"/>
    </w:lvlOverride>
  </w:num>
  <w:num w:numId="254" w16cid:durableId="1053962196">
    <w:abstractNumId w:val="24"/>
    <w:lvlOverride w:ilvl="0">
      <w:startOverride w:val="1"/>
    </w:lvlOverride>
  </w:num>
  <w:num w:numId="255" w16cid:durableId="1646742468">
    <w:abstractNumId w:val="24"/>
    <w:lvlOverride w:ilvl="0">
      <w:startOverride w:val="1"/>
    </w:lvlOverride>
  </w:num>
  <w:num w:numId="256" w16cid:durableId="202521732">
    <w:abstractNumId w:val="24"/>
    <w:lvlOverride w:ilvl="0">
      <w:startOverride w:val="1"/>
    </w:lvlOverride>
  </w:num>
  <w:num w:numId="257" w16cid:durableId="2010524739">
    <w:abstractNumId w:val="24"/>
    <w:lvlOverride w:ilvl="0">
      <w:startOverride w:val="1"/>
    </w:lvlOverride>
  </w:num>
  <w:num w:numId="258" w16cid:durableId="67924642">
    <w:abstractNumId w:val="14"/>
  </w:num>
  <w:num w:numId="259" w16cid:durableId="1829638822">
    <w:abstractNumId w:val="34"/>
  </w:num>
  <w:num w:numId="260" w16cid:durableId="603072943">
    <w:abstractNumId w:val="22"/>
    <w:lvlOverride w:ilvl="0">
      <w:startOverride w:val="1"/>
    </w:lvlOverride>
  </w:num>
  <w:num w:numId="261" w16cid:durableId="2001956150">
    <w:abstractNumId w:val="22"/>
    <w:lvlOverride w:ilvl="0">
      <w:startOverride w:val="1"/>
    </w:lvlOverride>
  </w:num>
  <w:num w:numId="262" w16cid:durableId="1418792955">
    <w:abstractNumId w:val="22"/>
    <w:lvlOverride w:ilvl="0">
      <w:startOverride w:val="1"/>
    </w:lvlOverride>
  </w:num>
  <w:num w:numId="263" w16cid:durableId="1489590195">
    <w:abstractNumId w:val="22"/>
    <w:lvlOverride w:ilvl="0">
      <w:startOverride w:val="1"/>
    </w:lvlOverride>
  </w:num>
  <w:num w:numId="264" w16cid:durableId="1716735986">
    <w:abstractNumId w:val="22"/>
    <w:lvlOverride w:ilvl="0">
      <w:startOverride w:val="1"/>
    </w:lvlOverride>
  </w:num>
  <w:num w:numId="265" w16cid:durableId="1534727109">
    <w:abstractNumId w:val="22"/>
    <w:lvlOverride w:ilvl="0">
      <w:startOverride w:val="1"/>
    </w:lvlOverride>
  </w:num>
  <w:num w:numId="266" w16cid:durableId="1575044111">
    <w:abstractNumId w:val="22"/>
    <w:lvlOverride w:ilvl="0">
      <w:startOverride w:val="1"/>
    </w:lvlOverride>
  </w:num>
  <w:num w:numId="267" w16cid:durableId="1167787130">
    <w:abstractNumId w:val="67"/>
    <w:lvlOverride w:ilvl="0">
      <w:startOverride w:val="1"/>
    </w:lvlOverride>
  </w:num>
  <w:num w:numId="268" w16cid:durableId="1417047698">
    <w:abstractNumId w:val="67"/>
    <w:lvlOverride w:ilvl="0">
      <w:startOverride w:val="1"/>
    </w:lvlOverride>
  </w:num>
  <w:num w:numId="269" w16cid:durableId="853375701">
    <w:abstractNumId w:val="67"/>
    <w:lvlOverride w:ilvl="0">
      <w:startOverride w:val="1"/>
    </w:lvlOverride>
  </w:num>
  <w:num w:numId="270" w16cid:durableId="299461870">
    <w:abstractNumId w:val="67"/>
    <w:lvlOverride w:ilvl="0">
      <w:startOverride w:val="1"/>
    </w:lvlOverride>
  </w:num>
  <w:num w:numId="271" w16cid:durableId="734469523">
    <w:abstractNumId w:val="67"/>
    <w:lvlOverride w:ilvl="0">
      <w:startOverride w:val="1"/>
    </w:lvlOverride>
  </w:num>
  <w:num w:numId="272" w16cid:durableId="891431324">
    <w:abstractNumId w:val="67"/>
    <w:lvlOverride w:ilvl="0">
      <w:startOverride w:val="1"/>
    </w:lvlOverride>
  </w:num>
  <w:num w:numId="273" w16cid:durableId="1841773344">
    <w:abstractNumId w:val="67"/>
    <w:lvlOverride w:ilvl="0">
      <w:startOverride w:val="1"/>
    </w:lvlOverride>
  </w:num>
  <w:num w:numId="274" w16cid:durableId="562838770">
    <w:abstractNumId w:val="67"/>
    <w:lvlOverride w:ilvl="0">
      <w:startOverride w:val="1"/>
    </w:lvlOverride>
  </w:num>
  <w:num w:numId="275" w16cid:durableId="1349674458">
    <w:abstractNumId w:val="53"/>
  </w:num>
  <w:num w:numId="276" w16cid:durableId="88089781">
    <w:abstractNumId w:val="20"/>
    <w:lvlOverride w:ilvl="0">
      <w:startOverride w:val="1"/>
    </w:lvlOverride>
  </w:num>
  <w:num w:numId="277" w16cid:durableId="651373752">
    <w:abstractNumId w:val="20"/>
    <w:lvlOverride w:ilvl="0">
      <w:startOverride w:val="1"/>
    </w:lvlOverride>
  </w:num>
  <w:num w:numId="278" w16cid:durableId="3627539">
    <w:abstractNumId w:val="20"/>
    <w:lvlOverride w:ilvl="0">
      <w:startOverride w:val="1"/>
    </w:lvlOverride>
  </w:num>
  <w:num w:numId="279" w16cid:durableId="1387559751">
    <w:abstractNumId w:val="20"/>
    <w:lvlOverride w:ilvl="0">
      <w:startOverride w:val="1"/>
    </w:lvlOverride>
  </w:num>
  <w:num w:numId="280" w16cid:durableId="825777242">
    <w:abstractNumId w:val="20"/>
    <w:lvlOverride w:ilvl="0">
      <w:startOverride w:val="1"/>
    </w:lvlOverride>
  </w:num>
  <w:num w:numId="281" w16cid:durableId="541208715">
    <w:abstractNumId w:val="13"/>
    <w:lvlOverride w:ilvl="0">
      <w:startOverride w:val="1"/>
    </w:lvlOverride>
  </w:num>
  <w:num w:numId="282" w16cid:durableId="894972720">
    <w:abstractNumId w:val="13"/>
    <w:lvlOverride w:ilvl="0">
      <w:startOverride w:val="1"/>
    </w:lvlOverride>
  </w:num>
  <w:num w:numId="283" w16cid:durableId="1411192066">
    <w:abstractNumId w:val="13"/>
    <w:lvlOverride w:ilvl="0">
      <w:startOverride w:val="1"/>
    </w:lvlOverride>
  </w:num>
  <w:num w:numId="284" w16cid:durableId="2091467590">
    <w:abstractNumId w:val="13"/>
    <w:lvlOverride w:ilvl="0">
      <w:startOverride w:val="1"/>
    </w:lvlOverride>
  </w:num>
  <w:num w:numId="285" w16cid:durableId="1958174744">
    <w:abstractNumId w:val="13"/>
    <w:lvlOverride w:ilvl="0">
      <w:startOverride w:val="1"/>
    </w:lvlOverride>
  </w:num>
  <w:num w:numId="286" w16cid:durableId="2043901429">
    <w:abstractNumId w:val="16"/>
    <w:lvlOverride w:ilvl="0">
      <w:startOverride w:val="1"/>
    </w:lvlOverride>
  </w:num>
  <w:num w:numId="287" w16cid:durableId="253783766">
    <w:abstractNumId w:val="16"/>
    <w:lvlOverride w:ilvl="0">
      <w:startOverride w:val="1"/>
    </w:lvlOverride>
  </w:num>
  <w:num w:numId="288" w16cid:durableId="1234511989">
    <w:abstractNumId w:val="16"/>
    <w:lvlOverride w:ilvl="0">
      <w:startOverride w:val="1"/>
    </w:lvlOverride>
  </w:num>
  <w:num w:numId="289" w16cid:durableId="2034570656">
    <w:abstractNumId w:val="16"/>
    <w:lvlOverride w:ilvl="0">
      <w:startOverride w:val="1"/>
    </w:lvlOverride>
  </w:num>
  <w:num w:numId="290" w16cid:durableId="734745457">
    <w:abstractNumId w:val="16"/>
    <w:lvlOverride w:ilvl="0">
      <w:startOverride w:val="1"/>
    </w:lvlOverride>
  </w:num>
  <w:num w:numId="291" w16cid:durableId="1831479926">
    <w:abstractNumId w:val="61"/>
    <w:lvlOverride w:ilvl="0">
      <w:startOverride w:val="1"/>
    </w:lvlOverride>
  </w:num>
  <w:num w:numId="292" w16cid:durableId="174852135">
    <w:abstractNumId w:val="61"/>
    <w:lvlOverride w:ilvl="0">
      <w:startOverride w:val="1"/>
    </w:lvlOverride>
  </w:num>
  <w:num w:numId="293" w16cid:durableId="945236126">
    <w:abstractNumId w:val="61"/>
    <w:lvlOverride w:ilvl="0">
      <w:startOverride w:val="1"/>
    </w:lvlOverride>
  </w:num>
  <w:num w:numId="294" w16cid:durableId="2004502588">
    <w:abstractNumId w:val="61"/>
    <w:lvlOverride w:ilvl="0">
      <w:startOverride w:val="1"/>
    </w:lvlOverride>
  </w:num>
  <w:num w:numId="295" w16cid:durableId="1944218618">
    <w:abstractNumId w:val="61"/>
    <w:lvlOverride w:ilvl="0">
      <w:startOverride w:val="1"/>
    </w:lvlOverride>
  </w:num>
  <w:num w:numId="296" w16cid:durableId="1049304773">
    <w:abstractNumId w:val="57"/>
    <w:lvlOverride w:ilvl="0">
      <w:startOverride w:val="1"/>
    </w:lvlOverride>
  </w:num>
  <w:num w:numId="297" w16cid:durableId="299726943">
    <w:abstractNumId w:val="57"/>
    <w:lvlOverride w:ilvl="0">
      <w:startOverride w:val="1"/>
    </w:lvlOverride>
  </w:num>
  <w:num w:numId="298" w16cid:durableId="1537040864">
    <w:abstractNumId w:val="57"/>
    <w:lvlOverride w:ilvl="0">
      <w:startOverride w:val="1"/>
    </w:lvlOverride>
  </w:num>
  <w:num w:numId="299" w16cid:durableId="1905289555">
    <w:abstractNumId w:val="57"/>
    <w:lvlOverride w:ilvl="0">
      <w:startOverride w:val="1"/>
    </w:lvlOverride>
  </w:num>
  <w:num w:numId="300" w16cid:durableId="974335903">
    <w:abstractNumId w:val="57"/>
    <w:lvlOverride w:ilvl="0">
      <w:startOverride w:val="1"/>
    </w:lvlOverride>
  </w:num>
  <w:num w:numId="301" w16cid:durableId="1773818259">
    <w:abstractNumId w:val="15"/>
    <w:lvlOverride w:ilvl="0">
      <w:startOverride w:val="1"/>
    </w:lvlOverride>
  </w:num>
  <w:num w:numId="302" w16cid:durableId="917713794">
    <w:abstractNumId w:val="15"/>
    <w:lvlOverride w:ilvl="0">
      <w:startOverride w:val="1"/>
    </w:lvlOverride>
  </w:num>
  <w:num w:numId="303" w16cid:durableId="1586188836">
    <w:abstractNumId w:val="15"/>
    <w:lvlOverride w:ilvl="0">
      <w:startOverride w:val="1"/>
    </w:lvlOverride>
  </w:num>
  <w:num w:numId="304" w16cid:durableId="2033611026">
    <w:abstractNumId w:val="15"/>
    <w:lvlOverride w:ilvl="0">
      <w:startOverride w:val="1"/>
    </w:lvlOverride>
  </w:num>
  <w:num w:numId="305" w16cid:durableId="1184855313">
    <w:abstractNumId w:val="15"/>
    <w:lvlOverride w:ilvl="0">
      <w:startOverride w:val="1"/>
    </w:lvlOverride>
  </w:num>
  <w:num w:numId="306" w16cid:durableId="145753573">
    <w:abstractNumId w:val="37"/>
    <w:lvlOverride w:ilvl="0">
      <w:startOverride w:val="1"/>
    </w:lvlOverride>
  </w:num>
  <w:num w:numId="307" w16cid:durableId="1616211700">
    <w:abstractNumId w:val="37"/>
    <w:lvlOverride w:ilvl="0">
      <w:startOverride w:val="1"/>
    </w:lvlOverride>
  </w:num>
  <w:num w:numId="308" w16cid:durableId="2112969669">
    <w:abstractNumId w:val="37"/>
    <w:lvlOverride w:ilvl="0">
      <w:startOverride w:val="1"/>
    </w:lvlOverride>
  </w:num>
  <w:num w:numId="309" w16cid:durableId="933049124">
    <w:abstractNumId w:val="37"/>
    <w:lvlOverride w:ilvl="0">
      <w:startOverride w:val="1"/>
    </w:lvlOverride>
  </w:num>
  <w:num w:numId="310" w16cid:durableId="287011560">
    <w:abstractNumId w:val="37"/>
    <w:lvlOverride w:ilvl="0">
      <w:startOverride w:val="1"/>
    </w:lvlOverride>
  </w:num>
  <w:num w:numId="311" w16cid:durableId="195696492">
    <w:abstractNumId w:val="26"/>
    <w:lvlOverride w:ilvl="0">
      <w:startOverride w:val="1"/>
    </w:lvlOverride>
  </w:num>
  <w:num w:numId="312" w16cid:durableId="1082605389">
    <w:abstractNumId w:val="26"/>
    <w:lvlOverride w:ilvl="0">
      <w:startOverride w:val="1"/>
    </w:lvlOverride>
  </w:num>
  <w:num w:numId="313" w16cid:durableId="1229729472">
    <w:abstractNumId w:val="26"/>
    <w:lvlOverride w:ilvl="0">
      <w:startOverride w:val="1"/>
    </w:lvlOverride>
  </w:num>
  <w:num w:numId="314" w16cid:durableId="617026656">
    <w:abstractNumId w:val="26"/>
    <w:lvlOverride w:ilvl="0">
      <w:startOverride w:val="1"/>
    </w:lvlOverride>
  </w:num>
  <w:num w:numId="315" w16cid:durableId="1132402859">
    <w:abstractNumId w:val="26"/>
    <w:lvlOverride w:ilvl="0">
      <w:startOverride w:val="1"/>
    </w:lvlOverride>
  </w:num>
  <w:num w:numId="316" w16cid:durableId="2057928374">
    <w:abstractNumId w:val="42"/>
    <w:lvlOverride w:ilvl="0">
      <w:startOverride w:val="1"/>
    </w:lvlOverride>
  </w:num>
  <w:num w:numId="317" w16cid:durableId="89084909">
    <w:abstractNumId w:val="42"/>
    <w:lvlOverride w:ilvl="0">
      <w:startOverride w:val="1"/>
    </w:lvlOverride>
  </w:num>
  <w:num w:numId="318" w16cid:durableId="308949278">
    <w:abstractNumId w:val="42"/>
    <w:lvlOverride w:ilvl="0">
      <w:startOverride w:val="1"/>
    </w:lvlOverride>
  </w:num>
  <w:num w:numId="319" w16cid:durableId="618800449">
    <w:abstractNumId w:val="42"/>
    <w:lvlOverride w:ilvl="0">
      <w:startOverride w:val="1"/>
    </w:lvlOverride>
  </w:num>
  <w:num w:numId="320" w16cid:durableId="1156340646">
    <w:abstractNumId w:val="42"/>
    <w:lvlOverride w:ilvl="0">
      <w:startOverride w:val="1"/>
    </w:lvlOverride>
  </w:num>
  <w:num w:numId="321" w16cid:durableId="420837762">
    <w:abstractNumId w:val="59"/>
    <w:lvlOverride w:ilvl="0">
      <w:startOverride w:val="1"/>
    </w:lvlOverride>
  </w:num>
  <w:num w:numId="322" w16cid:durableId="393697965">
    <w:abstractNumId w:val="59"/>
    <w:lvlOverride w:ilvl="0">
      <w:startOverride w:val="1"/>
    </w:lvlOverride>
  </w:num>
  <w:num w:numId="323" w16cid:durableId="119884942">
    <w:abstractNumId w:val="59"/>
    <w:lvlOverride w:ilvl="0">
      <w:startOverride w:val="1"/>
    </w:lvlOverride>
  </w:num>
  <w:num w:numId="324" w16cid:durableId="691683217">
    <w:abstractNumId w:val="59"/>
    <w:lvlOverride w:ilvl="0">
      <w:startOverride w:val="1"/>
    </w:lvlOverride>
  </w:num>
  <w:num w:numId="325" w16cid:durableId="1512187518">
    <w:abstractNumId w:val="72"/>
    <w:lvlOverride w:ilvl="0">
      <w:startOverride w:val="11"/>
    </w:lvlOverride>
  </w:num>
  <w:num w:numId="326" w16cid:durableId="169418699">
    <w:abstractNumId w:val="59"/>
    <w:lvlOverride w:ilvl="0">
      <w:startOverride w:val="1"/>
    </w:lvlOverride>
  </w:num>
  <w:num w:numId="327" w16cid:durableId="1389112243">
    <w:abstractNumId w:val="17"/>
    <w:lvlOverride w:ilvl="0">
      <w:startOverride w:val="1"/>
    </w:lvlOverride>
  </w:num>
  <w:num w:numId="328" w16cid:durableId="848637125">
    <w:abstractNumId w:val="17"/>
    <w:lvlOverride w:ilvl="0">
      <w:startOverride w:val="1"/>
    </w:lvlOverride>
  </w:num>
  <w:num w:numId="329" w16cid:durableId="2118597508">
    <w:abstractNumId w:val="17"/>
  </w:num>
  <w:numIdMacAtCleanup w:val="329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7"/>
  <w:embedSystemFonts/>
  <w:mirrorMargins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9AA"/>
    <w:rsid w:val="000C419E"/>
    <w:rsid w:val="00103C37"/>
    <w:rsid w:val="00114199"/>
    <w:rsid w:val="00114391"/>
    <w:rsid w:val="00116428"/>
    <w:rsid w:val="00247DFE"/>
    <w:rsid w:val="003620B6"/>
    <w:rsid w:val="0041428A"/>
    <w:rsid w:val="0041751A"/>
    <w:rsid w:val="00653091"/>
    <w:rsid w:val="00653809"/>
    <w:rsid w:val="006938AE"/>
    <w:rsid w:val="006A63C3"/>
    <w:rsid w:val="006E3B0D"/>
    <w:rsid w:val="0071195E"/>
    <w:rsid w:val="007136C4"/>
    <w:rsid w:val="0071770B"/>
    <w:rsid w:val="00732198"/>
    <w:rsid w:val="00765C10"/>
    <w:rsid w:val="00801013"/>
    <w:rsid w:val="008469AA"/>
    <w:rsid w:val="00880D61"/>
    <w:rsid w:val="008E04CF"/>
    <w:rsid w:val="008E30CC"/>
    <w:rsid w:val="00984D1F"/>
    <w:rsid w:val="00A06A63"/>
    <w:rsid w:val="00A228F1"/>
    <w:rsid w:val="00AC4172"/>
    <w:rsid w:val="00B26524"/>
    <w:rsid w:val="00B30FF9"/>
    <w:rsid w:val="00B57E12"/>
    <w:rsid w:val="00B95B8A"/>
    <w:rsid w:val="00BE4D3C"/>
    <w:rsid w:val="00BE548D"/>
    <w:rsid w:val="00BF08B5"/>
    <w:rsid w:val="00C0446B"/>
    <w:rsid w:val="00C2271D"/>
    <w:rsid w:val="00CA112B"/>
    <w:rsid w:val="00D97857"/>
    <w:rsid w:val="00DA04C5"/>
    <w:rsid w:val="00DB2C6E"/>
    <w:rsid w:val="00E01B9D"/>
    <w:rsid w:val="00E95954"/>
    <w:rsid w:val="00F03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9F5DBAC"/>
  <w15:docId w15:val="{A84E0B39-1865-4B4D-8880-410F1E013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Georgia" w:eastAsia="Georgia" w:hAnsi="Georgia" w:cs="Georgia"/>
        <w:rFonts w:ascii="Georgia" w:eastAsia="Georgia" w:hAnsi="Georgia" w:cs="Georgia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pPr>
      <w:spacing w:after="100" w:line="259" w:lineRule="auto"/>
    </w:pPr>
    <w:rPr>
      <w:rFonts w:ascii="Georgia" w:eastAsia="Aptos" w:hAnsi="Georgia"/>
      <w:sz w:val="23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80"/>
      <w:outlineLvl w:val="0"/>
    </w:pPr>
    <w:rPr>
      <w:rFonts w:ascii="Georgia" w:eastAsia="Georgia" w:hAnsi="Georgia" w:cs="Georgia"/>
      <w:b/>
      <w:bCs/>
      <w:color w:val="146B66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80"/>
      <w:outlineLvl w:val="1"/>
    </w:pPr>
    <w:rPr>
      <w:rFonts w:ascii="Georgia" w:eastAsia="Georgia" w:hAnsi="Georgia" w:cs="Georgia"/>
      <w:b/>
      <w:bCs/>
      <w:color w:val="146B66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80"/>
      <w:outlineLvl w:val="2"/>
    </w:pPr>
    <w:rPr>
      <w:rFonts w:ascii="Georgia" w:eastAsia="Georgia" w:hAnsi="Georgia" w:cs="Georgia"/>
      <w:b/>
      <w:bCs/>
      <w:color w:val="146B66"/>
      <w:sz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="Georgia" w:eastAsia="Georgia" w:hAnsi="Georgia" w:cs="Georgia"/>
      <w:b/>
      <w:bCs/>
      <w:i/>
      <w:iCs/>
      <w:color w:val="146B66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="Georgia" w:eastAsia="Georgia" w:hAnsi="Georgia" w:cs="Georgia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="Georgia" w:eastAsia="Georgia" w:hAnsi="Georgia" w:cs="Georgia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="Georgia" w:eastAsia="Georgia" w:hAnsi="Georgia" w:cs="Georgia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="Georgia" w:eastAsia="Georgia" w:hAnsi="Georgia" w:cs="Georgia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qFormat/>
    <w:rsid w:val="00E618BF"/>
  </w:style>
  <w:style w:type="character" w:customStyle="1" w:styleId="FooterChar">
    <w:name w:val="Footer Char"/>
    <w:basedOn w:val="DefaultParagraphFont"/>
    <w:link w:val="Footer"/>
    <w:uiPriority w:val="99"/>
    <w:qFormat/>
    <w:rsid w:val="00E618BF"/>
  </w:style>
  <w:style w:type="character" w:customStyle="1" w:styleId="Heading1Char">
    <w:name w:val="Heading 1 Char"/>
    <w:basedOn w:val="DefaultParagraphFont"/>
    <w:link w:val="Heading1"/>
    <w:uiPriority w:val="9"/>
    <w:qFormat/>
    <w:rsid w:val="00FC693F"/>
    <w:rPr>
      <w:rFonts w:ascii="Georgia" w:eastAsia="Georgia" w:hAnsi="Georgia" w:cs="Georgia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FC693F"/>
    <w:rPr>
      <w:rFonts w:ascii="Georgia" w:eastAsia="Georgia" w:hAnsi="Georgia" w:cs="Georgia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FC693F"/>
    <w:rPr>
      <w:rFonts w:ascii="Georgia" w:eastAsia="Georgia" w:hAnsi="Georgia" w:cs="Georgia"/>
      <w:b/>
      <w:bCs/>
      <w:color w:val="4F81BD" w:themeColor="accent1"/>
    </w:rPr>
  </w:style>
  <w:style w:type="character" w:customStyle="1" w:styleId="TitleChar">
    <w:name w:val="Title Char"/>
    <w:basedOn w:val="DefaultParagraphFont"/>
    <w:link w:val="Title"/>
    <w:uiPriority w:val="10"/>
    <w:qFormat/>
    <w:rsid w:val="00FC693F"/>
    <w:rPr>
      <w:rFonts w:ascii="Georgia" w:eastAsia="Georgia" w:hAnsi="Georgia" w:cs="Georgia"/>
      <w:color w:val="17365D" w:themeColor="text2" w:themeShade="BF"/>
      <w:spacing w:val="5"/>
      <w:kern w:val="2"/>
      <w:sz w:val="52"/>
      <w:szCs w:val="52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FC693F"/>
    <w:rPr>
      <w:rFonts w:ascii="Georgia" w:eastAsia="Georgia" w:hAnsi="Georgia" w:cs="Georgia"/>
      <w:i/>
      <w:iCs/>
      <w:color w:val="4F81BD" w:themeColor="accent1"/>
      <w:spacing w:val="15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AA1D8D"/>
  </w:style>
  <w:style w:type="character" w:customStyle="1" w:styleId="BodyText2Char">
    <w:name w:val="Body Text 2 Char"/>
    <w:basedOn w:val="DefaultParagraphFont"/>
    <w:link w:val="BodyText2"/>
    <w:uiPriority w:val="99"/>
    <w:qFormat/>
    <w:rsid w:val="00AA1D8D"/>
  </w:style>
  <w:style w:type="character" w:customStyle="1" w:styleId="BodyText3Char">
    <w:name w:val="Body Text 3 Char"/>
    <w:basedOn w:val="DefaultParagraphFont"/>
    <w:link w:val="BodyText3"/>
    <w:uiPriority w:val="99"/>
    <w:qFormat/>
    <w:rsid w:val="00AA1D8D"/>
    <w:rPr>
      <w:sz w:val="16"/>
      <w:szCs w:val="16"/>
    </w:rPr>
  </w:style>
  <w:style w:type="character" w:customStyle="1" w:styleId="MacroTextChar">
    <w:name w:val="Macro Text Char"/>
    <w:basedOn w:val="DefaultParagraphFont"/>
    <w:link w:val="MacroText"/>
    <w:uiPriority w:val="99"/>
    <w:qFormat/>
    <w:rsid w:val="0029639D"/>
    <w:rPr>
      <w:rFonts w:ascii="Georgia" w:hAnsi="Georgia"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qFormat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sid w:val="00FC693F"/>
    <w:rPr>
      <w:rFonts w:ascii="Georgia" w:eastAsia="Georgia" w:hAnsi="Georgia" w:cs="Georgia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sid w:val="00FC693F"/>
    <w:rPr>
      <w:rFonts w:ascii="Georgia" w:eastAsia="Georgia" w:hAnsi="Georgia" w:cs="Georgia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sid w:val="00FC693F"/>
    <w:rPr>
      <w:rFonts w:ascii="Georgia" w:eastAsia="Georgia" w:hAnsi="Georgia" w:cs="Georgia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sid w:val="00FC693F"/>
    <w:rPr>
      <w:rFonts w:ascii="Georgia" w:eastAsia="Georgia" w:hAnsi="Georgia" w:cs="Georgia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character" w:customStyle="1" w:styleId="KeywordTok">
    <w:name w:val="KeywordTok"/>
    <w:qFormat/>
    <w:rPr>
      <w:b/>
      <w:color w:val="007020"/>
    </w:rPr>
  </w:style>
  <w:style w:type="character" w:customStyle="1" w:styleId="DataTypeTok">
    <w:name w:val="DataTypeTok"/>
    <w:qFormat/>
    <w:rPr>
      <w:color w:val="902000"/>
    </w:rPr>
  </w:style>
  <w:style w:type="character" w:customStyle="1" w:styleId="DecValTok">
    <w:name w:val="DecValTok"/>
    <w:qFormat/>
    <w:rPr>
      <w:color w:val="40A070"/>
    </w:rPr>
  </w:style>
  <w:style w:type="character" w:customStyle="1" w:styleId="BaseNTok">
    <w:name w:val="BaseNTok"/>
    <w:qFormat/>
    <w:rPr>
      <w:color w:val="40A070"/>
    </w:rPr>
  </w:style>
  <w:style w:type="character" w:customStyle="1" w:styleId="FloatTok">
    <w:name w:val="FloatTok"/>
    <w:qFormat/>
    <w:rPr>
      <w:color w:val="40A070"/>
    </w:rPr>
  </w:style>
  <w:style w:type="character" w:customStyle="1" w:styleId="ConstantTok">
    <w:name w:val="ConstantTok"/>
    <w:qFormat/>
    <w:rPr>
      <w:color w:val="880000"/>
    </w:rPr>
  </w:style>
  <w:style w:type="character" w:customStyle="1" w:styleId="CharTok">
    <w:name w:val="CharTok"/>
    <w:qFormat/>
    <w:rPr>
      <w:color w:val="4070A0"/>
    </w:rPr>
  </w:style>
  <w:style w:type="character" w:customStyle="1" w:styleId="SpecialCharTok">
    <w:name w:val="SpecialCharTok"/>
    <w:qFormat/>
    <w:rPr>
      <w:color w:val="4070A0"/>
    </w:rPr>
  </w:style>
  <w:style w:type="character" w:customStyle="1" w:styleId="StringTok">
    <w:name w:val="StringTok"/>
    <w:qFormat/>
    <w:rPr>
      <w:color w:val="4070A0"/>
    </w:rPr>
  </w:style>
  <w:style w:type="character" w:customStyle="1" w:styleId="VerbatimStringTok">
    <w:name w:val="VerbatimStringTok"/>
    <w:qFormat/>
    <w:rPr>
      <w:color w:val="4070A0"/>
    </w:rPr>
  </w:style>
  <w:style w:type="character" w:customStyle="1" w:styleId="SpecialStringTok">
    <w:name w:val="SpecialStringTok"/>
    <w:qFormat/>
    <w:rPr>
      <w:color w:val="BB6688"/>
    </w:rPr>
  </w:style>
  <w:style w:type="character" w:customStyle="1" w:styleId="ImportTok">
    <w:name w:val="ImportTok"/>
    <w:qFormat/>
    <w:rPr>
      <w:b/>
      <w:color w:val="008000"/>
    </w:rPr>
  </w:style>
  <w:style w:type="character" w:customStyle="1" w:styleId="CommentTok">
    <w:name w:val="CommentTok"/>
    <w:qFormat/>
    <w:rPr>
      <w:i/>
      <w:color w:val="60A0B0"/>
    </w:rPr>
  </w:style>
  <w:style w:type="character" w:customStyle="1" w:styleId="DocumentationTok">
    <w:name w:val="DocumentationTok"/>
    <w:qFormat/>
    <w:rPr>
      <w:i/>
      <w:color w:val="BA2121"/>
    </w:rPr>
  </w:style>
  <w:style w:type="character" w:customStyle="1" w:styleId="AnnotationTok">
    <w:name w:val="AnnotationTok"/>
    <w:qFormat/>
    <w:rPr>
      <w:b/>
      <w:i/>
      <w:color w:val="60A0B0"/>
    </w:rPr>
  </w:style>
  <w:style w:type="character" w:customStyle="1" w:styleId="CommentVarTok">
    <w:name w:val="CommentVarTok"/>
    <w:qFormat/>
    <w:rPr>
      <w:b/>
      <w:i/>
      <w:color w:val="60A0B0"/>
    </w:rPr>
  </w:style>
  <w:style w:type="character" w:customStyle="1" w:styleId="OtherTok">
    <w:name w:val="OtherTok"/>
    <w:qFormat/>
    <w:rPr>
      <w:color w:val="007020"/>
    </w:rPr>
  </w:style>
  <w:style w:type="character" w:customStyle="1" w:styleId="FunctionTok">
    <w:name w:val="FunctionTok"/>
    <w:qFormat/>
    <w:rPr>
      <w:color w:val="06287E"/>
    </w:rPr>
  </w:style>
  <w:style w:type="character" w:customStyle="1" w:styleId="VariableTok">
    <w:name w:val="VariableTok"/>
    <w:qFormat/>
    <w:rPr>
      <w:color w:val="19177C"/>
    </w:rPr>
  </w:style>
  <w:style w:type="character" w:customStyle="1" w:styleId="ControlFlowTok">
    <w:name w:val="ControlFlowTok"/>
    <w:qFormat/>
    <w:rPr>
      <w:b/>
      <w:color w:val="007020"/>
    </w:rPr>
  </w:style>
  <w:style w:type="character" w:customStyle="1" w:styleId="OperatorTok">
    <w:name w:val="OperatorTok"/>
    <w:qFormat/>
    <w:rPr>
      <w:color w:val="666666"/>
    </w:rPr>
  </w:style>
  <w:style w:type="character" w:customStyle="1" w:styleId="BuiltInTok">
    <w:name w:val="BuiltInTok"/>
    <w:qFormat/>
    <w:rPr>
      <w:color w:val="008000"/>
    </w:rPr>
  </w:style>
  <w:style w:type="character" w:customStyle="1" w:styleId="ExtensionTok">
    <w:name w:val="ExtensionTok"/>
    <w:qFormat/>
  </w:style>
  <w:style w:type="character" w:customStyle="1" w:styleId="PreprocessorTok">
    <w:name w:val="PreprocessorTok"/>
    <w:qFormat/>
    <w:rPr>
      <w:color w:val="BC7A00"/>
    </w:rPr>
  </w:style>
  <w:style w:type="character" w:customStyle="1" w:styleId="AttributeTok">
    <w:name w:val="AttributeTok"/>
    <w:qFormat/>
    <w:rPr>
      <w:color w:val="7D9029"/>
    </w:rPr>
  </w:style>
  <w:style w:type="character" w:customStyle="1" w:styleId="RegionMarkerTok">
    <w:name w:val="RegionMarkerTok"/>
    <w:qFormat/>
  </w:style>
  <w:style w:type="character" w:customStyle="1" w:styleId="InformationTok">
    <w:name w:val="InformationTok"/>
    <w:qFormat/>
    <w:rPr>
      <w:b/>
      <w:i/>
      <w:color w:val="60A0B0"/>
    </w:rPr>
  </w:style>
  <w:style w:type="character" w:customStyle="1" w:styleId="WarningTok">
    <w:name w:val="WarningTok"/>
    <w:qFormat/>
    <w:rPr>
      <w:b/>
      <w:i/>
      <w:color w:val="60A0B0"/>
    </w:rPr>
  </w:style>
  <w:style w:type="character" w:customStyle="1" w:styleId="AlertTok">
    <w:name w:val="AlertTok"/>
    <w:qFormat/>
    <w:rPr>
      <w:b/>
      <w:color w:val="FF0000"/>
    </w:rPr>
  </w:style>
  <w:style w:type="character" w:customStyle="1" w:styleId="ErrorTok">
    <w:name w:val="ErrorTok"/>
    <w:qFormat/>
    <w:rPr>
      <w:b/>
      <w:color w:val="FF0000"/>
    </w:rPr>
  </w:style>
  <w:style w:type="character" w:customStyle="1" w:styleId="NormalTok">
    <w:name w:val="NormalTok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Georgia" w:eastAsia="Noto Sans CJK SC" w:hAnsi="Georgia" w:cs="Georgia"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Normal"/>
    <w:qFormat/>
    <w:pPr>
      <w:suppressLineNumbers/>
    </w:pPr>
    <w:rPr>
      <w:rFonts w:cs="Georgia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NoSpacing">
    <w:name w:val="No Spacing"/>
    <w:uiPriority w:val="1"/>
    <w:qFormat/>
    <w:rsid w:val="00FC693F"/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146B66"/>
      </w:pBdr>
      <w:spacing w:after="300" w:line="240" w:lineRule="auto"/>
      <w:contextualSpacing/>
    </w:pPr>
    <w:rPr>
      <w:rFonts w:ascii="Georgia" w:eastAsia="Georgia" w:hAnsi="Georgia" w:cs="Georgia"/>
      <w:b/>
      <w:color w:val="146B66"/>
      <w:spacing w:val="5"/>
      <w:kern w:val="2"/>
      <w:sz w:val="56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rPr>
      <w:rFonts w:ascii="Georgia" w:eastAsia="Georgia" w:hAnsi="Georgia" w:cs="Georgia"/>
      <w:i/>
      <w:iCs/>
      <w:color w:val="146B66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unhideWhenUsed/>
    <w:qFormat/>
    <w:rsid w:val="00AA1D8D"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unhideWhenUsed/>
    <w:qFormat/>
    <w:rsid w:val="00AA1D8D"/>
    <w:pPr>
      <w:spacing w:after="120"/>
    </w:pPr>
    <w:rPr>
      <w:sz w:val="16"/>
      <w:szCs w:val="16"/>
    </w:rPr>
  </w:style>
  <w:style w:type="paragraph" w:styleId="List2">
    <w:name w:val="List 2"/>
    <w:basedOn w:val="Normal"/>
    <w:uiPriority w:val="99"/>
    <w:unhideWhenUsed/>
    <w:qFormat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qFormat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qFormat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Georgia" w:hAnsi="Georgia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IndexHeading">
    <w:name w:val="index heading"/>
    <w:basedOn w:val="Heading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paragraph" w:customStyle="1" w:styleId="EquationBlock">
    <w:name w:val="Equation Block"/>
    <w:basedOn w:val="Normal"/>
    <w:qFormat/>
    <w:pPr>
      <w:jc w:val="center"/>
    </w:pPr>
    <w:rPr>
      <w:rFonts w:ascii="Cambria Math" w:eastAsia="Cambria Math" w:hAnsi="Cambria Math"/>
      <w:sz w:val="24"/>
    </w:rPr>
  </w:style>
  <w:style w:type="paragraph" w:customStyle="1" w:styleId="DiagramBox">
    <w:name w:val="Diagram Box"/>
    <w:basedOn w:val="Normal"/>
    <w:qFormat/>
    <w:pPr>
      <w:spacing w:after="0"/>
      <w:ind w:left="288" w:right="288"/>
    </w:pPr>
    <w:rPr>
      <w:rFonts w:ascii="Georgia" w:eastAsia="Consolas" w:hAnsi="Georgia"/>
      <w:sz w:val="19"/>
    </w:rPr>
  </w:style>
  <w:style w:type="paragraph" w:customStyle="1" w:styleId="AnswerKeyText">
    <w:name w:val="Answer Key Text"/>
    <w:basedOn w:val="Normal"/>
    <w:qFormat/>
    <w:rPr>
      <w:sz w:val="21"/>
    </w:rPr>
  </w:style>
  <w:style w:type="paragraph" w:customStyle="1" w:styleId="HabitCallout">
    <w:name w:val="Habit Callout"/>
    <w:basedOn w:val="Normal"/>
    <w:qFormat/>
    <w:pPr>
      <w:pBdr>
        <w:top w:val="single" w:sz="4" w:space="6" w:color="1D9E75"/>
        <w:left w:val="single" w:sz="18" w:space="6" w:color="1D9E75"/>
        <w:bottom w:val="single" w:sz="4" w:space="6" w:color="1D9E75"/>
        <w:right w:val="single" w:sz="4" w:space="6" w:color="1D9E75"/>
      </w:pBdr>
      <w:shd w:val="clear" w:color="auto" w:fill="E1F5EE"/>
      <w:spacing w:before="120" w:after="120"/>
      <w:ind w:left="144" w:right="144"/>
    </w:pPr>
    <w:rPr>
      <w:b/>
      <w:color w:val="085041"/>
    </w:rPr>
  </w:style>
  <w:style w:type="paragraph" w:customStyle="1" w:styleId="TripwireCallout">
    <w:name w:val="Tripwire Callout"/>
    <w:basedOn w:val="Normal"/>
    <w:qFormat/>
    <w:pPr>
      <w:pBdr>
        <w:top w:val="single" w:sz="4" w:space="6" w:color="BA7517"/>
        <w:left w:val="single" w:sz="18" w:space="6" w:color="BA7517"/>
        <w:bottom w:val="single" w:sz="4" w:space="6" w:color="BA7517"/>
        <w:right w:val="single" w:sz="4" w:space="6" w:color="BA7517"/>
      </w:pBdr>
      <w:shd w:val="clear" w:color="auto" w:fill="FAEEDA"/>
      <w:spacing w:before="120" w:after="120"/>
      <w:ind w:left="144" w:right="144"/>
    </w:pPr>
    <w:rPr>
      <w:color w:val="412402"/>
      <w:sz w:val="22"/>
    </w:rPr>
  </w:style>
  <w:style w:type="paragraph" w:customStyle="1" w:styleId="TeachingNote">
    <w:name w:val="Teaching Note"/>
    <w:basedOn w:val="Normal"/>
    <w:qFormat/>
    <w:pPr>
      <w:pBdr>
        <w:left w:val="single" w:sz="18" w:space="6" w:color="185FA5"/>
      </w:pBdr>
      <w:shd w:val="clear" w:color="auto" w:fill="EAF2FB"/>
      <w:spacing w:before="120" w:after="120"/>
      <w:ind w:left="144" w:right="144"/>
    </w:pPr>
    <w:rPr>
      <w:color w:val="042C53"/>
      <w:sz w:val="21"/>
    </w:rPr>
  </w:style>
  <w:style w:type="paragraph" w:customStyle="1" w:styleId="EquationBlock0">
    <w:name w:val="EquationBlock"/>
    <w:basedOn w:val="BodyText"/>
    <w:qFormat/>
  </w:style>
  <w:style w:type="paragraph" w:customStyle="1" w:styleId="HabitCallout0">
    <w:name w:val="HabitCallout"/>
    <w:basedOn w:val="BodyText"/>
    <w:qFormat/>
  </w:style>
  <w:style w:type="paragraph" w:customStyle="1" w:styleId="SourceCode">
    <w:name w:val="Source Code"/>
    <w:basedOn w:val="Normal"/>
    <w:qFormat/>
  </w:style>
  <w:style w:type="paragraph" w:customStyle="1" w:styleId="Compact">
    <w:name w:val="Compact"/>
    <w:basedOn w:val="Normal"/>
    <w:qFormat/>
    <w:pPr>
      <w:spacing w:before="20" w:after="20"/>
    </w:pPr>
  </w:style>
  <w:style w:type="table" w:styleId="TableGrid">
    <w:name w:val="Table Grid"/>
    <w:basedOn w:val="TableNormal"/>
    <w:uiPriority w:val="59"/>
    <w:rsid w:val="00FC69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81BD" w:themeColor="accent1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0504D" w:themeColor="accent2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BB59" w:themeColor="accent3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064A2" w:themeColor="accent4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ACC6" w:themeColor="accent5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79646" w:themeColor="accent6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">
    <w:name w:val="Table"/>
    <w:basedOn w:val="TableNormal"/>
    <w:pPr>
      <w:spacing w:before="20" w:after="20"/>
    </w:pPr>
    <w:tblPr>
      <w:tblBorders>
        <w:top w:val="single" w:sz="4" w:space="0" w:color="A9BFD9"/>
        <w:left w:val="single" w:sz="4" w:space="0" w:color="A9BFD9"/>
        <w:bottom w:val="single" w:sz="4" w:space="0" w:color="A9BFD9"/>
        <w:right w:val="single" w:sz="4" w:space="0" w:color="A9BFD9"/>
        <w:insideH w:val="single" w:sz="4" w:space="0" w:color="A9BFD9"/>
        <w:insideV w:val="single" w:sz="4" w:space="0" w:color="A9BFD9"/>
      </w:tblBorders>
    </w:tblPr>
  </w:style>
  <w:style w:type="paragraph" w:styleId="NormalWeb">
    <w:name w:val="Normal (Web)"/>
    <w:basedOn w:val="Normal"/>
    <w:uiPriority w:val="99"/>
    <w:unhideWhenUsed/>
    <w:rsid w:val="00F03C39"/>
    <w:pPr>
      <w:suppressAutoHyphens w:val="0"/>
      <w:spacing w:before="100" w:beforeAutospacing="1" w:afterAutospacing="1" w:line="240" w:lineRule="auto"/>
    </w:pPr>
    <w:rPr>
      <w:rFonts w:ascii="Georgia" w:eastAsia="Times New Roman" w:hAnsi="Georgia" w:cs="Georgia"/>
      <w:sz w:val="24"/>
      <w:szCs w:val="24"/>
      <w:lang w:val="en-CA"/>
    </w:rPr>
  </w:style>
  <w:style w:type="character" w:styleId="PlaceholderText">
    <w:name w:val="Placeholder Text"/>
    <w:basedOn w:val="DefaultParagraphFont"/>
    <w:uiPriority w:val="99"/>
    <w:semiHidden/>
    <w:rsid w:val="008E04C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'1.0' encoding='UTF-8' standalone='yes'?>
<Relationships xmlns="http://schemas.openxmlformats.org/package/2006/relationships"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2" Type="http://schemas.openxmlformats.org/officeDocument/2006/relationships/footer" Target="footer2.xml"/><Relationship Id="rId6" Type="http://schemas.openxmlformats.org/officeDocument/2006/relationships/endnotes" Target="endnotes.xml"/><Relationship Id="rId207" Type="http://schemas.openxmlformats.org/officeDocument/2006/relationships/fontTable" Target="fontTable.xml"/><Relationship Id="rId13" Type="http://schemas.openxmlformats.org/officeDocument/2006/relationships/header" Target="header3.xml"/><Relationship Id="rId208" Type="http://schemas.openxmlformats.org/officeDocument/2006/relationships/theme" Target="theme/theme1.xml"/><Relationship Id="rId14" Type="http://schemas.openxmlformats.org/officeDocument/2006/relationships/footer" Target="footer3.xml"/><Relationship Id="rId3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Georgia"/>
        <a:ea typeface=""/>
        <a:cs typeface=""/>
      </a:majorFont>
      <a:minorFont>
        <a:latin typeface="Georg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421</Pages>
  <Words>86267</Words>
  <Characters>491727</Characters>
  <Application>Microsoft Office Word</Application>
  <DocSecurity>0</DocSecurity>
  <Lines>4097</Lines>
  <Paragraphs>1153</Paragraphs>
  <ScaleCrop>false</ScaleCrop>
  <Company/>
  <LinksUpToDate>false</LinksUpToDate>
  <CharactersWithSpaces>576841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16: Mixed Proportional Problem Solving — Exit Ticket</dc:title>
  <dc:subject>Editable companion resource for Proportional Reasoning, Book 3</dc:subject>
  <dc:creator>Carlington Matthie, M.Ed. / Matthie Assessment</dc:creator>
  <dc:description/>
  <cp:lastModifiedBy>Carlington Matthie</cp:lastModifiedBy>
  <cp:revision>4</cp:revision>
  <dcterms:created xsi:type="dcterms:W3CDTF">2026-08-22T20:13:00Z</dcterms:created>
  <dcterms:modified xsi:type="dcterms:W3CDTF">2026-08-22T23:03:00Z</dcterms:modified>
  <dc:language>en-US</dc:language>
</cp:coreProperties>
</file>